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491925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74d6ab55-f73b-48d7-ba78-c30f74a03786"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7105927)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ce1acce-c3fd-49bf-9494-1e3d1db3054e" w:id="3"/>
      <w:r>
        <w:rPr>
          <w:rFonts w:ascii="Times New Roman" w:hAnsi="Times New Roman"/>
          <w:b/>
          <w:i w:val="false"/>
          <w:color w:val="000000"/>
          <w:sz w:val="28"/>
        </w:rPr>
        <w:t>д Касково</w:t>
      </w:r>
      <w:bookmarkEnd w:id="3"/>
      <w:r>
        <w:rPr>
          <w:rFonts w:ascii="Times New Roman" w:hAnsi="Times New Roman"/>
          <w:b/>
          <w:i w:val="false"/>
          <w:color w:val="000000"/>
          <w:sz w:val="28"/>
        </w:rPr>
        <w:t xml:space="preserve"> </w:t>
      </w:r>
      <w:bookmarkStart w:name="f687a116-da41-41a9-8c31-63d3ecc684a2" w:id="4"/>
      <w:r>
        <w:rPr>
          <w:rFonts w:ascii="Times New Roman" w:hAnsi="Times New Roman"/>
          <w:b/>
          <w:i w:val="false"/>
          <w:color w:val="000000"/>
          <w:sz w:val="28"/>
        </w:rPr>
        <w:t>2025</w:t>
      </w:r>
      <w:bookmarkEnd w:id="4"/>
    </w:p>
    <w:p>
      <w:pPr>
        <w:spacing w:before="0" w:after="0"/>
        <w:ind w:left="120"/>
        <w:jc w:val="left"/>
      </w:pPr>
    </w:p>
    <w:bookmarkStart w:name="block-54919257" w:id="5"/>
    <w:p>
      <w:pPr>
        <w:sectPr>
          <w:pgSz w:w="11906" w:h="16383" w:orient="portrait"/>
        </w:sectPr>
      </w:pPr>
    </w:p>
    <w:bookmarkEnd w:id="5"/>
    <w:bookmarkEnd w:id="0"/>
    <w:bookmarkStart w:name="block-54919258"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54919258" w:id="7"/>
    <w:p>
      <w:pPr>
        <w:sectPr>
          <w:pgSz w:w="11906" w:h="16383" w:orient="portrait"/>
        </w:sectPr>
      </w:pPr>
    </w:p>
    <w:bookmarkEnd w:id="7"/>
    <w:bookmarkEnd w:id="6"/>
    <w:bookmarkStart w:name="block-54919259"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9"/>
      <w:r>
        <w:rPr>
          <w:rFonts w:ascii="Times New Roman" w:hAnsi="Times New Roman"/>
          <w:b w:val="false"/>
          <w:i w:val="false"/>
          <w:color w:val="000000"/>
          <w:sz w:val="28"/>
        </w:rPr>
        <w:t>(не менее трёх).</w:t>
      </w:r>
      <w:bookmarkEnd w:id="9"/>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10"/>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11"/>
      <w:r>
        <w:rPr>
          <w:rFonts w:ascii="Times New Roman" w:hAnsi="Times New Roman"/>
          <w:b w:val="false"/>
          <w:i w:val="false"/>
          <w:color w:val="000000"/>
          <w:sz w:val="28"/>
        </w:rPr>
        <w:t>(не менее трёх). «Зимнее утро», «Зимний вечер», «Няне» и другие.</w:t>
      </w:r>
      <w:bookmarkEnd w:id="11"/>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2"/>
      <w:r>
        <w:rPr>
          <w:rFonts w:ascii="Times New Roman" w:hAnsi="Times New Roman"/>
          <w:b w:val="false"/>
          <w:i w:val="false"/>
          <w:color w:val="000000"/>
          <w:sz w:val="28"/>
        </w:rPr>
        <w:t>(не менее двух). «Крестьянские дети», «Школьник» и другие.</w:t>
      </w:r>
      <w:bookmarkEnd w:id="12"/>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3"/>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4"/>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5"/>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6"/>
      <w:r>
        <w:rPr>
          <w:rFonts w:ascii="Times New Roman" w:hAnsi="Times New Roman"/>
          <w:b w:val="false"/>
          <w:i w:val="false"/>
          <w:color w:val="000000"/>
          <w:sz w:val="28"/>
        </w:rPr>
        <w:t>(не менее двух). Например, А. И. Куприна, М. М. Пришвина, К. Г. Паустовского.</w:t>
      </w:r>
      <w:bookmarkEnd w:id="16"/>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7"/>
      <w:r>
        <w:rPr>
          <w:rFonts w:ascii="Times New Roman" w:hAnsi="Times New Roman"/>
          <w:b w:val="false"/>
          <w:i w:val="false"/>
          <w:color w:val="000000"/>
          <w:sz w:val="28"/>
        </w:rPr>
        <w:t>(один по выбору). Например, «Корова», «Никита» и другие.</w:t>
      </w:r>
      <w:bookmarkEnd w:id="1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8"/>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8"/>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19"/>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9"/>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20"/>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0"/>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21"/>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2"/>
      <w:r>
        <w:rPr>
          <w:rFonts w:ascii="Times New Roman" w:hAnsi="Times New Roman"/>
          <w:b w:val="false"/>
          <w:i w:val="false"/>
          <w:color w:val="000000"/>
          <w:sz w:val="28"/>
        </w:rPr>
        <w:t>(одна по выбору). Например, «Снежная королева», «Соловей» и другие.</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3"/>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4"/>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5"/>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6"/>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6"/>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7"/>
      <w:r>
        <w:rPr>
          <w:rFonts w:ascii="Times New Roman" w:hAnsi="Times New Roman"/>
          <w:b w:val="false"/>
          <w:i w:val="false"/>
          <w:color w:val="000000"/>
          <w:sz w:val="28"/>
        </w:rPr>
        <w:t>(не менее двух). Например, «Илья Муромец и Соловей-разбойник», «Садко».</w:t>
      </w:r>
      <w:bookmarkEnd w:id="27"/>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8"/>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8"/>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29"/>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9"/>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30"/>
      <w:r>
        <w:rPr>
          <w:rFonts w:ascii="Times New Roman" w:hAnsi="Times New Roman"/>
          <w:b w:val="false"/>
          <w:i w:val="false"/>
          <w:color w:val="000000"/>
          <w:sz w:val="28"/>
        </w:rPr>
        <w:t>(не менее трёх). «Песнь о вещем Олеге», «Зимняя дорога», «Узник», «Туча» и другие.</w:t>
      </w:r>
      <w:bookmarkEnd w:id="30"/>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31"/>
      <w:r>
        <w:rPr>
          <w:rFonts w:ascii="Times New Roman" w:hAnsi="Times New Roman"/>
          <w:b w:val="false"/>
          <w:i w:val="false"/>
          <w:color w:val="000000"/>
          <w:sz w:val="28"/>
        </w:rPr>
        <w:t>(не менее трёх). «Три пальмы», «Листок», «Утёс» и другие.</w:t>
      </w:r>
      <w:bookmarkEnd w:id="3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32"/>
      <w:r>
        <w:rPr>
          <w:rFonts w:ascii="Times New Roman" w:hAnsi="Times New Roman"/>
          <w:b w:val="false"/>
          <w:i w:val="false"/>
          <w:color w:val="000000"/>
          <w:sz w:val="28"/>
        </w:rPr>
        <w:t>(не менее двух). Например, «Косарь», «Соловей»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3"/>
      <w:r>
        <w:rPr>
          <w:rFonts w:ascii="Times New Roman" w:hAnsi="Times New Roman"/>
          <w:b w:val="false"/>
          <w:i w:val="false"/>
          <w:color w:val="000000"/>
          <w:sz w:val="28"/>
        </w:rPr>
        <w:t>(не менее двух). «Есть в осени первоначальной…», «С поляны коршун поднялся…».</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4"/>
      <w:r>
        <w:rPr>
          <w:rFonts w:ascii="Times New Roman" w:hAnsi="Times New Roman"/>
          <w:b w:val="false"/>
          <w:i w:val="false"/>
          <w:color w:val="000000"/>
          <w:sz w:val="28"/>
        </w:rPr>
        <w:t>(не менее двух). «Учись у них – у дуба, у берёзы…», «Я пришёл к тебе с приветом…».</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5"/>
      <w:r>
        <w:rPr>
          <w:rFonts w:ascii="Times New Roman" w:hAnsi="Times New Roman"/>
          <w:b w:val="false"/>
          <w:i w:val="false"/>
          <w:color w:val="000000"/>
          <w:sz w:val="28"/>
        </w:rPr>
        <w:t>(главы по выбору).</w:t>
      </w:r>
      <w:bookmarkEnd w:id="35"/>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6"/>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7"/>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8"/>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8"/>
      <w:r>
        <w:rPr>
          <w:sz w:val="28"/>
        </w:rPr>
        <w:br/>
      </w:r>
      <w:bookmarkStart w:name="5118f498-9661-45e8-9924-bef67bfbf524" w:id="39"/>
      <w:bookmarkEnd w:id="39"/>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40"/>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0"/>
      <w:r>
        <w:rPr>
          <w:sz w:val="28"/>
        </w:rPr>
        <w:br/>
      </w:r>
      <w:bookmarkStart w:name="a35f0a0b-d9a0-4ac9-afd6-3c0ec32f1224" w:id="41"/>
      <w:bookmarkEnd w:id="4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42"/>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2"/>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43"/>
      <w:r>
        <w:rPr>
          <w:rFonts w:ascii="Times New Roman" w:hAnsi="Times New Roman"/>
          <w:b w:val="false"/>
          <w:i w:val="false"/>
          <w:color w:val="000000"/>
          <w:sz w:val="28"/>
        </w:rPr>
        <w:t xml:space="preserve">Например, К. Булычев «Сто лет тому вперед» и другие. </w:t>
      </w:r>
      <w:bookmarkEnd w:id="43"/>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4"/>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4"/>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5"/>
      <w:r>
        <w:rPr>
          <w:rFonts w:ascii="Times New Roman" w:hAnsi="Times New Roman"/>
          <w:b w:val="false"/>
          <w:i w:val="false"/>
          <w:color w:val="000000"/>
          <w:sz w:val="28"/>
        </w:rPr>
        <w:t>(главы по выбору).</w:t>
      </w:r>
      <w:bookmarkEnd w:id="4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6"/>
      <w:r>
        <w:rPr>
          <w:rFonts w:ascii="Times New Roman" w:hAnsi="Times New Roman"/>
          <w:b w:val="false"/>
          <w:i w:val="false"/>
          <w:color w:val="000000"/>
          <w:sz w:val="28"/>
        </w:rPr>
        <w:t>(главы по выбору).</w:t>
      </w:r>
      <w:bookmarkEnd w:id="46"/>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7"/>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7"/>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8"/>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49"/>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9"/>
      <w:r>
        <w:rPr>
          <w:rFonts w:ascii="Times New Roman" w:hAnsi="Times New Roman"/>
          <w:b w:val="false"/>
          <w:i w:val="false"/>
          <w:color w:val="000000"/>
          <w:sz w:val="28"/>
        </w:rPr>
        <w:t xml:space="preserve"> «Повести Белкина» </w:t>
      </w:r>
      <w:bookmarkStart w:name="f492b714-890f-4682-ac40-57999778e8e6" w:id="50"/>
      <w:r>
        <w:rPr>
          <w:rFonts w:ascii="Times New Roman" w:hAnsi="Times New Roman"/>
          <w:b w:val="false"/>
          <w:i w:val="false"/>
          <w:color w:val="000000"/>
          <w:sz w:val="28"/>
        </w:rPr>
        <w:t>(«Станционный смотритель» и другие).</w:t>
      </w:r>
      <w:bookmarkEnd w:id="50"/>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51"/>
      <w:r>
        <w:rPr>
          <w:rFonts w:ascii="Times New Roman" w:hAnsi="Times New Roman"/>
          <w:b w:val="false"/>
          <w:i w:val="false"/>
          <w:color w:val="000000"/>
          <w:sz w:val="28"/>
        </w:rPr>
        <w:t xml:space="preserve"> (фрагмент).</w:t>
      </w:r>
      <w:bookmarkEnd w:id="51"/>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52"/>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2"/>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53"/>
      <w:r>
        <w:rPr>
          <w:rFonts w:ascii="Times New Roman" w:hAnsi="Times New Roman"/>
          <w:b w:val="false"/>
          <w:i w:val="false"/>
          <w:color w:val="000000"/>
          <w:sz w:val="28"/>
        </w:rPr>
        <w:t>(два по выбору). Например, «Бирюк», «Хорь и Калиныч» и другие.</w:t>
      </w:r>
      <w:bookmarkEnd w:id="53"/>
      <w:r>
        <w:rPr>
          <w:rFonts w:ascii="Times New Roman" w:hAnsi="Times New Roman"/>
          <w:b w:val="false"/>
          <w:i w:val="false"/>
          <w:color w:val="000000"/>
          <w:sz w:val="28"/>
        </w:rPr>
        <w:t xml:space="preserve"> Стихотворения в прозе, </w:t>
      </w:r>
      <w:bookmarkStart w:name="392c8492-5b4a-402c-8f0e-10bd561de6f3" w:id="54"/>
      <w:r>
        <w:rPr>
          <w:rFonts w:ascii="Times New Roman" w:hAnsi="Times New Roman"/>
          <w:b w:val="false"/>
          <w:i w:val="false"/>
          <w:color w:val="000000"/>
          <w:sz w:val="28"/>
        </w:rPr>
        <w:t>например, «Русский язык», «Воробей» и другие.</w:t>
      </w:r>
      <w:bookmarkEnd w:id="54"/>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5"/>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6"/>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7"/>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8"/>
      <w:r>
        <w:rPr>
          <w:rFonts w:ascii="Times New Roman" w:hAnsi="Times New Roman"/>
          <w:b w:val="false"/>
          <w:i w:val="false"/>
          <w:color w:val="000000"/>
          <w:sz w:val="28"/>
        </w:rPr>
        <w:t>(не менее двух). Например, А. К. Толстого, Р. Сабатини, Ф. Купера.</w:t>
      </w:r>
      <w:bookmarkEnd w:id="5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59"/>
      <w:r>
        <w:rPr>
          <w:rFonts w:ascii="Times New Roman" w:hAnsi="Times New Roman"/>
          <w:b w:val="false"/>
          <w:i w:val="false"/>
          <w:color w:val="000000"/>
          <w:sz w:val="28"/>
        </w:rPr>
        <w:t>(один по выбору). Например, «Тоска», «Злоумышленник» и другие.</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60"/>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61"/>
      <w:r>
        <w:rPr>
          <w:rFonts w:ascii="Times New Roman" w:hAnsi="Times New Roman"/>
          <w:b w:val="false"/>
          <w:i w:val="false"/>
          <w:color w:val="000000"/>
          <w:sz w:val="28"/>
        </w:rPr>
        <w:t>(не менее двух). Например, М. М. Зощенко, А. Т. Аверченко, Н. Тэффи, О. Генри, Я. Гашека.</w:t>
      </w:r>
      <w:bookmarkEnd w:id="61"/>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62"/>
      <w:r>
        <w:rPr>
          <w:rFonts w:ascii="Times New Roman" w:hAnsi="Times New Roman"/>
          <w:b w:val="false"/>
          <w:i w:val="false"/>
          <w:color w:val="000000"/>
          <w:sz w:val="28"/>
        </w:rPr>
        <w:t>(одно произведение по выбору). Например, «Алые паруса», «Зелёная лампа» и другие.</w:t>
      </w:r>
      <w:bookmarkEnd w:id="62"/>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63"/>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6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4"/>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5"/>
      <w:r>
        <w:rPr>
          <w:rFonts w:ascii="Times New Roman" w:hAnsi="Times New Roman"/>
          <w:b w:val="false"/>
          <w:i w:val="false"/>
          <w:color w:val="000000"/>
          <w:sz w:val="28"/>
        </w:rPr>
        <w:t>(один по выбору). Например, «Родинка», «Чужая кровь» и другие.</w:t>
      </w:r>
      <w:bookmarkEnd w:id="65"/>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6"/>
      <w:r>
        <w:rPr>
          <w:rFonts w:ascii="Times New Roman" w:hAnsi="Times New Roman"/>
          <w:b w:val="false"/>
          <w:i w:val="false"/>
          <w:color w:val="000000"/>
          <w:sz w:val="28"/>
        </w:rPr>
        <w:t>(один по выбору). Например, «Юшка», «Неизвестный цветок» 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XXI вв.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7"/>
      <w:r>
        <w:rPr>
          <w:rFonts w:ascii="Times New Roman" w:hAnsi="Times New Roman"/>
          <w:b w:val="false"/>
          <w:i w:val="false"/>
          <w:color w:val="000000"/>
          <w:sz w:val="28"/>
        </w:rPr>
        <w:t>(один по выбору). Например, «Чудик», «Стенька Разин», «Критики» 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8"/>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8"/>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69"/>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6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70"/>
      <w:r>
        <w:rPr>
          <w:rFonts w:ascii="Times New Roman" w:hAnsi="Times New Roman"/>
          <w:b w:val="false"/>
          <w:i w:val="false"/>
          <w:color w:val="000000"/>
          <w:sz w:val="28"/>
        </w:rPr>
        <w:t>(главы по выбору).</w:t>
      </w:r>
      <w:bookmarkEnd w:id="7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71"/>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72"/>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3"/>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3"/>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4"/>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4"/>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5"/>
      <w:r>
        <w:rPr>
          <w:rFonts w:ascii="Times New Roman" w:hAnsi="Times New Roman"/>
          <w:b w:val="false"/>
          <w:i w:val="false"/>
          <w:color w:val="000000"/>
          <w:sz w:val="28"/>
        </w:rPr>
        <w:t>(одна по выбору). Например, «Ася», «Первая любовь».</w:t>
      </w:r>
      <w:bookmarkEnd w:id="7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6"/>
      <w:r>
        <w:rPr>
          <w:rFonts w:ascii="Times New Roman" w:hAnsi="Times New Roman"/>
          <w:b w:val="false"/>
          <w:i w:val="false"/>
          <w:color w:val="000000"/>
          <w:sz w:val="28"/>
        </w:rPr>
        <w:t>«Бедные люди», «Белые ночи» (одно произведение по выбору).</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7"/>
      <w:r>
        <w:rPr>
          <w:rFonts w:ascii="Times New Roman" w:hAnsi="Times New Roman"/>
          <w:b w:val="false"/>
          <w:i w:val="false"/>
          <w:color w:val="000000"/>
          <w:sz w:val="28"/>
        </w:rPr>
        <w:t>(одно произведение по выбору). Например, «Отрочество» (главы).</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8"/>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79"/>
      <w:r>
        <w:rPr>
          <w:rFonts w:ascii="Times New Roman" w:hAnsi="Times New Roman"/>
          <w:b w:val="false"/>
          <w:i w:val="false"/>
          <w:color w:val="000000"/>
          <w:sz w:val="28"/>
        </w:rPr>
        <w:t>(одна повесть по выбору). Например, «Собачье сердце» и другие.</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80"/>
      <w:r>
        <w:rPr>
          <w:rFonts w:ascii="Times New Roman" w:hAnsi="Times New Roman"/>
          <w:b w:val="false"/>
          <w:i w:val="false"/>
          <w:color w:val="000000"/>
          <w:sz w:val="28"/>
        </w:rPr>
        <w:t>(главы «Переправа», «Гармонь», «Два солдата», «Поединок» и другие).</w:t>
      </w:r>
      <w:bookmarkEnd w:id="8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81"/>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1"/>
      <w:r>
        <w:rPr>
          <w:sz w:val="28"/>
        </w:rPr>
        <w:br/>
      </w:r>
      <w:bookmarkStart w:name="464a1461-dc27-4c8e-855e-7a4d0048dab5" w:id="82"/>
      <w:bookmarkEnd w:id="82"/>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83"/>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3"/>
      <w:r>
        <w:rPr>
          <w:sz w:val="28"/>
        </w:rPr>
        <w:br/>
      </w:r>
      <w:bookmarkStart w:name="adb853ee-930d-4a27-923a-b9cb0245de5e" w:id="84"/>
      <w:bookmarkEnd w:id="84"/>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5"/>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5"/>
      <w:r>
        <w:rPr>
          <w:rFonts w:ascii="Times New Roman" w:hAnsi="Times New Roman"/>
          <w:b w:val="false"/>
          <w:i w:val="false"/>
          <w:color w:val="000000"/>
          <w:sz w:val="28"/>
        </w:rPr>
        <w:t xml:space="preserve">Трагедия «Ромео и Джульетта» </w:t>
      </w:r>
      <w:bookmarkStart w:name="b53ea1d5-9b20-4ab2-824f-f7ee2f330726" w:id="86"/>
      <w:r>
        <w:rPr>
          <w:rFonts w:ascii="Times New Roman" w:hAnsi="Times New Roman"/>
          <w:b w:val="false"/>
          <w:i w:val="false"/>
          <w:color w:val="000000"/>
          <w:sz w:val="28"/>
        </w:rPr>
        <w:t>(фрагменты по выбору).</w:t>
      </w:r>
      <w:bookmarkEnd w:id="86"/>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7"/>
      <w:r>
        <w:rPr>
          <w:rFonts w:ascii="Times New Roman" w:hAnsi="Times New Roman"/>
          <w:b w:val="false"/>
          <w:i w:val="false"/>
          <w:color w:val="000000"/>
          <w:sz w:val="28"/>
        </w:rPr>
        <w:t>(фрагменты по выбору).</w:t>
      </w:r>
      <w:bookmarkEnd w:id="87"/>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8"/>
      <w:r>
        <w:rPr>
          <w:rFonts w:ascii="Times New Roman" w:hAnsi="Times New Roman"/>
          <w:b w:val="false"/>
          <w:i w:val="false"/>
          <w:color w:val="000000"/>
          <w:sz w:val="28"/>
        </w:rPr>
        <w:t>(по выбору).</w:t>
      </w:r>
      <w:bookmarkEnd w:id="8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89"/>
      <w:r>
        <w:rPr>
          <w:rFonts w:ascii="Times New Roman" w:hAnsi="Times New Roman"/>
          <w:b w:val="false"/>
          <w:i w:val="false"/>
          <w:color w:val="000000"/>
          <w:sz w:val="28"/>
        </w:rPr>
        <w:t>(два по выбору). Например, «Властителям и судиям», «Памятник» и другие.</w:t>
      </w:r>
      <w:bookmarkEnd w:id="8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90"/>
      <w:r>
        <w:rPr>
          <w:rFonts w:ascii="Times New Roman" w:hAnsi="Times New Roman"/>
          <w:b w:val="false"/>
          <w:i w:val="false"/>
          <w:color w:val="000000"/>
          <w:sz w:val="28"/>
        </w:rPr>
        <w:t>(две по выбору). Например, «Светлана», «Невыразимое», «Море» и другие.</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91"/>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92"/>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2"/>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93"/>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3"/>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4"/>
      <w:r>
        <w:rPr>
          <w:rFonts w:ascii="Times New Roman" w:hAnsi="Times New Roman"/>
          <w:b w:val="false"/>
          <w:i w:val="false"/>
          <w:color w:val="000000"/>
          <w:sz w:val="28"/>
        </w:rPr>
        <w:t>(не менее двух фрагментов по выбору).</w:t>
      </w:r>
      <w:bookmarkEnd w:id="9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5"/>
      <w:r>
        <w:rPr>
          <w:rFonts w:ascii="Times New Roman" w:hAnsi="Times New Roman"/>
          <w:b w:val="false"/>
          <w:i w:val="false"/>
          <w:color w:val="000000"/>
          <w:sz w:val="28"/>
        </w:rPr>
        <w:t>(фрагменты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6"/>
      <w:r>
        <w:rPr>
          <w:rFonts w:ascii="Times New Roman" w:hAnsi="Times New Roman"/>
          <w:b w:val="false"/>
          <w:i w:val="false"/>
          <w:color w:val="000000"/>
          <w:sz w:val="28"/>
        </w:rPr>
        <w:t>(не менее двух фрагментов по выбору).</w:t>
      </w:r>
      <w:bookmarkEnd w:id="9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7"/>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7"/>
      <w:r>
        <w:rPr>
          <w:rFonts w:ascii="Times New Roman" w:hAnsi="Times New Roman"/>
          <w:b w:val="false"/>
          <w:i w:val="false"/>
          <w:color w:val="000000"/>
          <w:sz w:val="28"/>
        </w:rPr>
        <w:t xml:space="preserve"> Поэма «Паломничество Чайльд-Гарольда» </w:t>
      </w:r>
      <w:bookmarkStart w:name="e2190f02-8aec-4529-8d6c-41c65b65ca2e" w:id="98"/>
      <w:r>
        <w:rPr>
          <w:rFonts w:ascii="Times New Roman" w:hAnsi="Times New Roman"/>
          <w:b w:val="false"/>
          <w:i w:val="false"/>
          <w:color w:val="000000"/>
          <w:sz w:val="28"/>
        </w:rPr>
        <w:t>(не менее одного фрагмента по выбору).</w:t>
      </w:r>
      <w:bookmarkEnd w:id="9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99"/>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99"/>
    </w:p>
    <w:bookmarkStart w:name="block-54919259" w:id="100"/>
    <w:p>
      <w:pPr>
        <w:sectPr>
          <w:pgSz w:w="11906" w:h="16383" w:orient="portrait"/>
        </w:sectPr>
      </w:pPr>
    </w:p>
    <w:bookmarkEnd w:id="100"/>
    <w:bookmarkEnd w:id="8"/>
    <w:bookmarkStart w:name="block-54919254" w:id="101"/>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54919254" w:id="102"/>
    <w:p>
      <w:pPr>
        <w:sectPr>
          <w:pgSz w:w="11906" w:h="16383" w:orient="portrait"/>
        </w:sectPr>
      </w:pPr>
    </w:p>
    <w:bookmarkEnd w:id="102"/>
    <w:bookmarkEnd w:id="101"/>
    <w:bookmarkStart w:name="block-54919255" w:id="10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19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4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32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9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51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46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20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48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6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Ф.И. Тютчев, А.А. Фет, А.К.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30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2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105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52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8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54919255" w:id="104"/>
    <w:p>
      <w:pPr>
        <w:sectPr>
          <w:pgSz w:w="16383" w:h="11906" w:orient="landscape"/>
        </w:sectPr>
      </w:pPr>
    </w:p>
    <w:bookmarkEnd w:id="104"/>
    <w:bookmarkEnd w:id="103"/>
    <w:bookmarkStart w:name="block-54919256" w:id="10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63"/>
        <w:gridCol w:w="2720"/>
        <w:gridCol w:w="1168"/>
        <w:gridCol w:w="2162"/>
        <w:gridCol w:w="2305"/>
        <w:gridCol w:w="1774"/>
        <w:gridCol w:w="2802"/>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8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А.П. Сумароков «Кокушка». И.И. Дмитриев «Муха»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Историческая основа басен. Герои произведения, их речь. «Волк на псарне»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Аллегория в басне. Нравственные уроки произведений «Листы и Корни», «Свинья под Дубом»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78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Художественные средства изображения в баснях. Эзопов язык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Образы русской природы в произведениях поэта (не менее трёх). «Зимнее утро», «Зимний вечер», «Няне» и другие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Лирический герой в стихотворениях поэта. Образ няни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Сюжет сказки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Главные и второстепенные герои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Волшебство в сказке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Язык сказки. Писательское мастерство поэта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 история создания, тема, идея, композиция стихотворения, образ рассказчика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3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 патриотический пафос, художественные средства изображения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 Жанровые особенности произведения. Сюжет. Персонажи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 Сочетание комического и лирического. Язык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Реальность и фантастика в повестях писателя «Заколдованное место»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Народная поэзия и юмор в повестях писателя «Заколдованное место»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история создания, прототипы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сюжет и композиция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система образов. Образ Герасима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22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 Тургенев. Рассказ «Муму». Роль интерьера в произведении. Каморка Герасима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Роль природы и пейзажа в произведении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«Крестьянские дети», «Школьник» и другие. Тема, идея, содержание, детские образы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Поэма «Мороз, Красный нос» (фрагмент). Анализ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Поэма «Мороз, Красный нос». Тематика, проблематика, система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историческая основа, рассказ-быль, тема, идея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Жилин и Костылин. Сравнительная характеристика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Жилин и Дина. Образы татар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Нравственный облик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https://m.edsoo.ru/8a19914a</w:t>
              </w:r>
            </w:hyperlink>
          </w:p>
        </w:tc>
      </w:tr>
      <w:tr>
        <w:trPr>
          <w:trHeight w:val="22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Картины природы. Мастерство писателя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Рассказ «Кавказский пленник». Подготовка к домашнему сочинению по произведению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Русская классика (письменный ответ, тесты, творческая работа)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И.А. Бунин. «Помню — долгий зимний вечер…», «Бледнеет ночь… Туманов пелена...»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https://m.edsoo.ru/8a1995aa</w:t>
              </w:r>
            </w:hyperlink>
          </w:p>
        </w:tc>
      </w:tr>
      <w:tr>
        <w:trPr>
          <w:trHeight w:val="33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https://m.edsoo.ru/8a1999e2</w:t>
              </w:r>
            </w:hyperlink>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https://m.edsoo.ru/8a199c30</w:t>
              </w:r>
            </w:hyperlink>
          </w:p>
        </w:tc>
      </w:tr>
      <w:tr>
        <w:trPr>
          <w:trHeight w:val="37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https://m.edsoo.ru/8a199d48</w:t>
              </w:r>
            </w:hyperlink>
          </w:p>
        </w:tc>
      </w:tr>
      <w:tr>
        <w:trPr>
          <w:trHeight w:val="19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А.П. Чехова. Способы создания комического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Зощенко (два рассказа по выбору). «Галоша», «Лёля и Минька», «Ёлка», «Золотые слова», «Встреча».Тема, идея, сюжет</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Зощенко. «Галоша», «Лёля и Минька», «Ёлка», «Золотые слова», «Встреча» и другие. Образы главных героев в рассказах писателя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61" w:type="dxa"/>
            <w:tcBorders/>
            <w:tcMar>
              <w:top w:w="50" w:type="dxa"/>
              <w:left w:w="100" w:type="dxa"/>
            </w:tcMar>
            <w:vAlign w:val="center"/>
          </w:tcPr>
          <w:p>
            <w:pPr>
              <w:spacing w:before="0" w:after="0"/>
              <w:ind w:left="135"/>
              <w:jc w:val="left"/>
            </w:pPr>
          </w:p>
        </w:tc>
      </w:tr>
      <w:tr>
        <w:trPr>
          <w:trHeight w:val="513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 Куприна, М.М. Пришвина, К.Г. Паустовского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https://m.edsoo.ru/8bc26ba2</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А.И. Куприна, М.М. Пришвина, К.Г. Паустовского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61" w:type="dxa"/>
            <w:tcBorders/>
            <w:tcMar>
              <w:top w:w="50" w:type="dxa"/>
              <w:left w:w="100" w:type="dxa"/>
            </w:tcMar>
            <w:vAlign w:val="center"/>
          </w:tcPr>
          <w:p>
            <w:pPr>
              <w:spacing w:before="0" w:after="0"/>
              <w:ind w:left="135"/>
              <w:jc w:val="left"/>
            </w:pP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«Корова», «Никита» и другие. Тема, идея, проблематика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«Корова», «Никита» и другие. Система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 Тема, идея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 Система образов. Образ главного героя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https://m.edsoo.ru/8bc28574</w:t>
              </w:r>
            </w:hyperlink>
          </w:p>
        </w:tc>
      </w:tr>
      <w:tr>
        <w:trPr>
          <w:trHeight w:val="50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Катаев. «Сын полка». Историческая основа произведения. Смысл названия. Сюжет. Герои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В.П. Катаев. «Сын полка». Образ Вани Солнцева. Война и дети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09.03.2026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Л.А. Кассиль. «Дорогие мои мальчишки». Идейно-нравственные проблемы в произведении. «Отметки Риммы Лебедевой»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https://m.edsoo.ru/8bc27f98</w:t>
              </w:r>
            </w:hyperlink>
          </w:p>
        </w:tc>
      </w:tr>
      <w:tr>
        <w:trPr>
          <w:trHeight w:val="22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https://m.edsoo.ru/8bc28146</w:t>
              </w:r>
            </w:hyperlink>
          </w:p>
        </w:tc>
      </w:tr>
      <w:tr>
        <w:trPr>
          <w:trHeight w:val="486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03.04.2026 </w:t>
            </w:r>
          </w:p>
        </w:tc>
        <w:tc>
          <w:tcPr>
            <w:tcW w:w="1961" w:type="dxa"/>
            <w:tcBorders/>
            <w:tcMar>
              <w:top w:w="50" w:type="dxa"/>
              <w:left w:w="100" w:type="dxa"/>
            </w:tcMar>
            <w:vAlign w:val="center"/>
          </w:tcPr>
          <w:p>
            <w:pPr>
              <w:spacing w:before="0" w:after="0"/>
              <w:ind w:left="135"/>
              <w:jc w:val="left"/>
            </w:pP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XIX–начала XXI веков на тему детства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61" w:type="dxa"/>
            <w:tcBorders/>
            <w:tcMar>
              <w:top w:w="50" w:type="dxa"/>
              <w:left w:w="100" w:type="dxa"/>
            </w:tcMar>
            <w:vAlign w:val="center"/>
          </w:tcPr>
          <w:p>
            <w:pPr>
              <w:spacing w:before="0" w:after="0"/>
              <w:ind w:left="135"/>
              <w:jc w:val="left"/>
            </w:pPr>
          </w:p>
        </w:tc>
      </w:tr>
      <w:tr>
        <w:trPr>
          <w:trHeight w:val="37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61" w:type="dxa"/>
            <w:tcBorders/>
            <w:tcMar>
              <w:top w:w="50" w:type="dxa"/>
              <w:left w:w="100" w:type="dxa"/>
            </w:tcMar>
            <w:vAlign w:val="center"/>
          </w:tcPr>
          <w:p>
            <w:pPr>
              <w:spacing w:before="0" w:after="0"/>
              <w:ind w:left="135"/>
              <w:jc w:val="left"/>
            </w:pPr>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 Гамзатова и М. Карима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Сказки (одна по выбору). Например, «Снежная королева», «Соловей». Тема, идея сказки. Победа добра над злом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Сказка «Снежная королева»: красота внутренняя и внешняя. Образы.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Х.К. Андерсена (по выбору)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61" w:type="dxa"/>
            <w:tcBorders/>
            <w:tcMar>
              <w:top w:w="50" w:type="dxa"/>
              <w:left w:w="100" w:type="dxa"/>
            </w:tcMar>
            <w:vAlign w:val="center"/>
          </w:tcPr>
          <w:p>
            <w:pPr>
              <w:spacing w:before="0" w:after="0"/>
              <w:ind w:left="135"/>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Х.К. Андерсена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61" w:type="dxa"/>
            <w:tcBorders/>
            <w:tcMar>
              <w:top w:w="50" w:type="dxa"/>
              <w:left w:w="100" w:type="dxa"/>
            </w:tcMar>
            <w:vAlign w:val="center"/>
          </w:tcPr>
          <w:p>
            <w:pPr>
              <w:spacing w:before="0" w:after="0"/>
              <w:ind w:left="135"/>
              <w:jc w:val="left"/>
            </w:pPr>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 Л. Кэрролл. «Алиса в Стране Чудес» (главы); Дж. Р.Р. Толкин. «Хоббит, или Туда и обратно» (главы) и другие. Герои и мотивы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 Л. Кэрролл. «Алиса в Стране Чудес» (главы); Дж. Р.Р. Толкин. «Хоббит, или Туда и обратно» (главы) и другие. Стиль и язык, художественные приемы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https://m.edsoo.ru/8bc28f4c</w:t>
              </w:r>
            </w:hyperlink>
          </w:p>
        </w:tc>
      </w:tr>
      <w:tr>
        <w:trPr>
          <w:trHeight w:val="54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https://m.edsoo.ru/8bc2a3a6</w:t>
              </w:r>
            </w:hyperlink>
          </w:p>
        </w:tc>
      </w:tr>
      <w:tr>
        <w:trPr>
          <w:trHeight w:val="486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11.05.2026 </w:t>
            </w:r>
          </w:p>
        </w:tc>
        <w:tc>
          <w:tcPr>
            <w:tcW w:w="1961" w:type="dxa"/>
            <w:tcBorders/>
            <w:tcMar>
              <w:top w:w="50" w:type="dxa"/>
              <w:left w:w="100" w:type="dxa"/>
            </w:tcMar>
            <w:vAlign w:val="center"/>
          </w:tcPr>
          <w:p>
            <w:pPr>
              <w:spacing w:before="0" w:after="0"/>
              <w:ind w:left="135"/>
              <w:jc w:val="left"/>
            </w:pP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Твен. «Приключения Тома Сойера». Тематика произведения. Сюжет. Система персонажей. Образ главного героя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Твен. «Приключения Тома Сойера»: дружба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61" w:type="dxa"/>
            <w:tcBorders/>
            <w:tcMar>
              <w:top w:w="50" w:type="dxa"/>
              <w:left w:w="100" w:type="dxa"/>
            </w:tcMar>
            <w:vAlign w:val="center"/>
          </w:tcPr>
          <w:p>
            <w:pPr>
              <w:spacing w:before="0" w:after="0"/>
              <w:ind w:left="135"/>
              <w:jc w:val="left"/>
            </w:pPr>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https://m.edsoo.ru/8bc29fd2</w:t>
              </w:r>
            </w:hyperlink>
          </w:p>
        </w:tc>
      </w:tr>
      <w:tr>
        <w:trPr>
          <w:trHeight w:val="43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 Стивенсон. «Остров сокровищ», «Чёрная стрела» (главы по выбору). Образ главного героя. Обзорный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61" w:type="dxa"/>
            <w:tcBorders/>
            <w:tcMar>
              <w:top w:w="50" w:type="dxa"/>
              <w:left w:w="100" w:type="dxa"/>
            </w:tcMar>
            <w:vAlign w:val="center"/>
          </w:tcPr>
          <w:p>
            <w:pPr>
              <w:spacing w:before="0" w:after="0"/>
              <w:ind w:left="135"/>
              <w:jc w:val="left"/>
            </w:pP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61" w:type="dxa"/>
            <w:tcBorders/>
            <w:tcMar>
              <w:top w:w="50" w:type="dxa"/>
              <w:left w:w="100" w:type="dxa"/>
            </w:tcMar>
            <w:vAlign w:val="center"/>
          </w:tcPr>
          <w:p>
            <w:pPr>
              <w:spacing w:before="0" w:after="0"/>
              <w:ind w:left="135"/>
              <w:jc w:val="left"/>
            </w:pPr>
          </w:p>
        </w:tc>
      </w:tr>
      <w:tr>
        <w:trPr>
          <w:trHeight w:val="486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https://m.edsoo.ru/8bc26e9a</w:t>
              </w:r>
            </w:hyperlink>
          </w:p>
        </w:tc>
      </w:tr>
      <w:tr>
        <w:trPr>
          <w:trHeight w:val="22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6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42"/>
        <w:gridCol w:w="2960"/>
        <w:gridCol w:w="1126"/>
        <w:gridCol w:w="2113"/>
        <w:gridCol w:w="2260"/>
        <w:gridCol w:w="1739"/>
        <w:gridCol w:w="2754"/>
      </w:tblGrid>
      <w:tr>
        <w:trPr>
          <w:trHeight w:val="300" w:hRule="atLeast"/>
          <w:trHeight w:val="144" w:hRule="atLeast"/>
        </w:trPr>
        <w:tc>
          <w:tcPr>
            <w:tcW w:w="4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https://m.edsoo.ru/8bc2aee6</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«Илья Муромец и Соловей-разбойник», «Садко». Жанровые особенности, сюжет, система образов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https://m.edsoo.ru/8bc2b06c</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https://m.edsoo.ru/8bc2b3be</w:t>
              </w:r>
            </w:hyperlink>
          </w:p>
        </w:tc>
      </w:tr>
      <w:tr>
        <w:trPr>
          <w:trHeight w:val="20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27" w:type="dxa"/>
            <w:tcBorders/>
            <w:tcMar>
              <w:top w:w="50" w:type="dxa"/>
              <w:left w:w="100" w:type="dxa"/>
            </w:tcMar>
            <w:vAlign w:val="center"/>
          </w:tcPr>
          <w:p>
            <w:pPr>
              <w:spacing w:before="0" w:after="0"/>
              <w:ind w:left="135"/>
              <w:jc w:val="left"/>
            </w:pPr>
          </w:p>
        </w:tc>
      </w:tr>
      <w:tr>
        <w:trPr>
          <w:trHeight w:val="405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https://m.edsoo.ru/8bc2b81e</w:t>
              </w:r>
            </w:hyperlink>
          </w:p>
        </w:tc>
      </w:tr>
      <w:tr>
        <w:trPr>
          <w:trHeight w:val="29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27" w:type="dxa"/>
            <w:tcBorders/>
            <w:tcMar>
              <w:top w:w="50" w:type="dxa"/>
              <w:left w:w="100" w:type="dxa"/>
            </w:tcMar>
            <w:vAlign w:val="center"/>
          </w:tcPr>
          <w:p>
            <w:pPr>
              <w:spacing w:before="0" w:after="0"/>
              <w:ind w:left="135"/>
              <w:jc w:val="left"/>
            </w:pPr>
          </w:p>
        </w:tc>
      </w:tr>
      <w:tr>
        <w:trPr>
          <w:trHeight w:val="30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Р.Л. Стивенсона «Вересковый мёд». Тема, идея, сюжет, композиция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27" w:type="dxa"/>
            <w:tcBorders/>
            <w:tcMar>
              <w:top w:w="50" w:type="dxa"/>
              <w:left w:w="100" w:type="dxa"/>
            </w:tcMar>
            <w:vAlign w:val="center"/>
          </w:tcPr>
          <w:p>
            <w:pPr>
              <w:spacing w:before="0" w:after="0"/>
              <w:ind w:left="135"/>
              <w:jc w:val="left"/>
            </w:pPr>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https://m.edsoo.ru/8bc2bb52</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https://m.edsoo.ru/8bc2c124</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«Сказание о белгородском киселе». Особенности жанра, тематика фрагмента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27" w:type="dxa"/>
            <w:tcBorders/>
            <w:tcMar>
              <w:top w:w="50" w:type="dxa"/>
              <w:left w:w="100" w:type="dxa"/>
            </w:tcMar>
            <w:vAlign w:val="center"/>
          </w:tcPr>
          <w:p>
            <w:pPr>
              <w:spacing w:before="0" w:after="0"/>
              <w:ind w:left="135"/>
              <w:jc w:val="left"/>
            </w:pPr>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15.10.2025 </w:t>
            </w:r>
          </w:p>
        </w:tc>
        <w:tc>
          <w:tcPr>
            <w:tcW w:w="1927" w:type="dxa"/>
            <w:tcBorders/>
            <w:tcMar>
              <w:top w:w="50" w:type="dxa"/>
              <w:left w:w="100" w:type="dxa"/>
            </w:tcMar>
            <w:vAlign w:val="center"/>
          </w:tcPr>
          <w:p>
            <w:pPr>
              <w:spacing w:before="0" w:after="0"/>
              <w:ind w:left="135"/>
              <w:jc w:val="left"/>
            </w:pPr>
          </w:p>
        </w:tc>
      </w:tr>
      <w:tr>
        <w:trPr>
          <w:trHeight w:val="15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«Песнь о вещем Олеге». Связь с фрагментом «Повести временных лет»</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«Зимняя дорога», «Туча» и другие. Пейзажная лирика поэта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Стихотворение «Узник». Проблематика, средства изображения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22.10.2025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создания, тема, идея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https://m.edsoo.ru/8bc2ce58</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19.11.2025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История создания, тематика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Лирический герой, его чувства и переживания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Художественные средства выразительности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(не менее двух). «Косарь», «Соловей». Тематика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https://m.edsoo.ru/8bc2d6dc</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«Косарь», «Соловей». Художественные средства воплощения авторского замысла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Стихотворения (не менее двух) «Есть в осени первоначальной…», «С поляны коршун поднялся…». Тематика произведений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https://m.edsoo.ru/8bc2d920</w:t>
              </w:r>
            </w:hyperlink>
          </w:p>
        </w:tc>
      </w:tr>
      <w:tr>
        <w:trPr>
          <w:trHeight w:val="25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А.В. Кольцова, Ф.И. Тютчева, А.А. Фета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https://m.edsoo.ru/8bc2dfa6</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 Тургенев. Сборник рассказов «Записки охотника». Рассказ «Бежин луг». Проблематика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https://m.edsoo.ru/8bc2e0c8</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 Образы и герои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 Портрет и пейзаж в литературном произведении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Художественные и жанровые особенности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образ главного героя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https://m.edsoo.ru/8bc2e4ba</w:t>
              </w:r>
            </w:hyperlink>
          </w:p>
        </w:tc>
      </w:tr>
      <w:tr>
        <w:trPr>
          <w:trHeight w:val="9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авторское отношение к герою</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Н.С.Лескова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 Тематика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 Проблематика повести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Повесть «Детство» (главы). Образы родителей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Повесть «Детство» (главы). Образы Карла Иваныча и Натальи Савишны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https://m.edsoo.ru/8bc2edf2</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Герои произведений XIX века (письменный ответ, тесты, творческая работа)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https://m.edsoo.ru/8bc2f036</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(три по выбору). «Толстый и тонкий», «Смерть чиновника», «Хамелеон». Проблема маленького человека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 «Хамелеон». Юмор, ирония, источники комического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https://m.edsoo.ru/8bc2f824</w:t>
              </w:r>
            </w:hyperlink>
          </w:p>
        </w:tc>
      </w:tr>
      <w:tr>
        <w:trPr>
          <w:trHeight w:val="16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 Тема рассказа. Сюжет</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https://m.edsoo.ru/8bc2f932</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 Проблематика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А.И. Куприн. Рассказ «Чудесный доктор». Смысл названия рассказа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https://m.edsoo.ru/8bc2fc8e</w:t>
              </w:r>
            </w:hyperlink>
          </w:p>
        </w:tc>
      </w:tr>
      <w:tr>
        <w:trPr>
          <w:trHeight w:val="324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https://m.edsoo.ru/8bc2fda6</w:t>
              </w:r>
            </w:hyperlink>
          </w:p>
        </w:tc>
      </w:tr>
      <w:tr>
        <w:trPr>
          <w:trHeight w:val="399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https://m.edsoo.ru/8bc2fec8</w:t>
              </w:r>
            </w:hyperlink>
          </w:p>
        </w:tc>
      </w:tr>
      <w:tr>
        <w:trPr>
          <w:trHeight w:val="29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Стихотворения О.Ф. Берггольц, В.С. Высоцкого, Ю.П. Мориц, Д.С. Самойлова. Обзор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https://m.edsoo.ru/8bc3004e</w:t>
              </w:r>
            </w:hyperlink>
          </w:p>
        </w:tc>
      </w:tr>
      <w:tr>
        <w:trPr>
          <w:trHeight w:val="324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 Стихотворения О.Ф. Берггольц, В.С. Высоцкого, Ю.П. Мориц, Д.С. Самойлова. Темы, мотивы, образы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https://m.edsoo.ru/8bc30170</w:t>
              </w:r>
            </w:hyperlink>
          </w:p>
        </w:tc>
      </w:tr>
      <w:tr>
        <w:trPr>
          <w:trHeight w:val="351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Стихотворения О.Ф. Берггольц, В.С. Высоцкого, Ю.П. Мориц, Д.С. Самойлова. Художественное своеобразие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https://m.edsoo.ru/8bc303aa</w:t>
              </w:r>
            </w:hyperlink>
          </w:p>
        </w:tc>
      </w:tr>
      <w:tr>
        <w:trPr>
          <w:trHeight w:val="438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Б. Л. Васильев. «Экспонат №...»; Б. П. Екимов. «Ночь исцеления», Э.Н. Веркин «Облачный полк» (главы)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11.03.2026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Трудности послевоенного времени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Образ главного героя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Нравственная проблематика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https://m.edsoo.ru/8bc310de</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В.Г. Распутин. Рассказ «Уроки французского». Художественное своеобразие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01.04.2026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Р.П. Погодин. Идейно-художественная особенность рассказов из книги «Кирпичные острова»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https://m.edsoo.ru/8bc3132c</w:t>
              </w:r>
            </w:hyperlink>
          </w:p>
        </w:tc>
      </w:tr>
      <w:tr>
        <w:trPr>
          <w:trHeight w:val="19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 Фраерман. «Дикая собака Динго, или Повесть о первой любви». Проблематика повести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08.04.2026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Ю.И. Коваль. Повесть «Самая лёгкая лодка в мире». Система образов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27" w:type="dxa"/>
            <w:tcBorders/>
            <w:tcMar>
              <w:top w:w="50" w:type="dxa"/>
              <w:left w:w="100" w:type="dxa"/>
            </w:tcMar>
            <w:vAlign w:val="center"/>
          </w:tcPr>
          <w:p>
            <w:pPr>
              <w:spacing w:before="0" w:after="0"/>
              <w:ind w:left="135"/>
              <w:jc w:val="left"/>
            </w:pPr>
          </w:p>
        </w:tc>
      </w:tr>
      <w:tr>
        <w:trPr>
          <w:trHeight w:val="29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15.04.2026 </w:t>
            </w:r>
          </w:p>
        </w:tc>
        <w:tc>
          <w:tcPr>
            <w:tcW w:w="1927" w:type="dxa"/>
            <w:tcBorders/>
            <w:tcMar>
              <w:top w:w="50" w:type="dxa"/>
              <w:left w:w="100" w:type="dxa"/>
            </w:tcMar>
            <w:vAlign w:val="center"/>
          </w:tcPr>
          <w:p>
            <w:pPr>
              <w:spacing w:before="0" w:after="0"/>
              <w:ind w:left="135"/>
              <w:jc w:val="left"/>
            </w:pPr>
          </w:p>
        </w:tc>
      </w:tr>
      <w:tr>
        <w:trPr>
          <w:trHeight w:val="59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https://m.edsoo.ru/8bc316d8</w:t>
              </w:r>
            </w:hyperlink>
          </w:p>
        </w:tc>
      </w:tr>
      <w:tr>
        <w:trPr>
          <w:trHeight w:val="519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https://m.edsoo.ru/8bc317f0</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22.04.2026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https://m.edsoo.ru/8bc31d9a</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https://m.edsoo.ru/8bc323b2</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29.04.2026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https://m.edsoo.ru/8bc32574</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06.05.2026 </w:t>
            </w:r>
          </w:p>
        </w:tc>
        <w:tc>
          <w:tcPr>
            <w:tcW w:w="1927" w:type="dxa"/>
            <w:tcBorders/>
            <w:tcMar>
              <w:top w:w="50" w:type="dxa"/>
              <w:left w:w="100" w:type="dxa"/>
            </w:tcMar>
            <w:vAlign w:val="center"/>
          </w:tcPr>
          <w:p>
            <w:pPr>
              <w:spacing w:before="0" w:after="0"/>
              <w:ind w:left="135"/>
              <w:jc w:val="left"/>
            </w:pPr>
          </w:p>
        </w:tc>
      </w:tr>
      <w:tr>
        <w:trPr>
          <w:trHeight w:val="15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11.05.2026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13.05.2026 </w:t>
            </w:r>
          </w:p>
        </w:tc>
        <w:tc>
          <w:tcPr>
            <w:tcW w:w="1927" w:type="dxa"/>
            <w:tcBorders/>
            <w:tcMar>
              <w:top w:w="50" w:type="dxa"/>
              <w:left w:w="100" w:type="dxa"/>
            </w:tcMar>
            <w:vAlign w:val="center"/>
          </w:tcPr>
          <w:p>
            <w:pPr>
              <w:spacing w:before="0" w:after="0"/>
              <w:ind w:left="135"/>
              <w:jc w:val="left"/>
            </w:pPr>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27" w:type="dxa"/>
            <w:tcBorders/>
            <w:tcMar>
              <w:top w:w="50" w:type="dxa"/>
              <w:left w:w="100" w:type="dxa"/>
            </w:tcMar>
            <w:vAlign w:val="center"/>
          </w:tcPr>
          <w:p>
            <w:pPr>
              <w:spacing w:before="0" w:after="0"/>
              <w:ind w:left="135"/>
              <w:jc w:val="left"/>
            </w:pPr>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27" w:type="dxa"/>
            <w:tcBorders/>
            <w:tcMar>
              <w:top w:w="50" w:type="dxa"/>
              <w:left w:w="100" w:type="dxa"/>
            </w:tcMar>
            <w:vAlign w:val="center"/>
          </w:tcPr>
          <w:p>
            <w:pPr>
              <w:spacing w:before="0" w:after="0"/>
              <w:ind w:left="135"/>
              <w:jc w:val="left"/>
            </w:pPr>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20.05.2026 </w:t>
            </w:r>
          </w:p>
        </w:tc>
        <w:tc>
          <w:tcPr>
            <w:tcW w:w="1927" w:type="dxa"/>
            <w:tcBorders/>
            <w:tcMar>
              <w:top w:w="50" w:type="dxa"/>
              <w:left w:w="100" w:type="dxa"/>
            </w:tcMar>
            <w:vAlign w:val="center"/>
          </w:tcPr>
          <w:p>
            <w:pPr>
              <w:spacing w:before="0" w:after="0"/>
              <w:ind w:left="135"/>
              <w:jc w:val="left"/>
            </w:pPr>
          </w:p>
        </w:tc>
      </w:tr>
      <w:tr>
        <w:trPr>
          <w:trHeight w:val="378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9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https://m.edsoo.ru/8bc340ae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5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«Полтава» (фрагмент). Сопоставление образов Петра I и Карла XII.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Поэма «Полтава» (фрагмент). Подготовка к домашнему сочинению по поэме «Полтава»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https://m.edsoo.ru/8bc33fa0</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https://m.edsoo.ru/8bc34310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https://m.edsoo.ru/8bc3464e</w:t>
              </w:r>
            </w:hyperlink>
          </w:p>
        </w:tc>
      </w:tr>
      <w:tr>
        <w:trPr>
          <w:trHeight w:val="330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https://m.edsoo.ru/8bc34860</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https://m.edsoo.ru/8bc34d60</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https://m.edsoo.ru/8bc34e6e</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8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https://m.edsoo.ru/8bc352ba</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https://m.edsoo.ru/8bc35878</w:t>
              </w:r>
            </w:hyperlink>
          </w:p>
        </w:tc>
      </w:tr>
      <w:tr>
        <w:trPr>
          <w:trHeight w:val="25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https://m.edsoo.ru/8bc35c06</w:t>
              </w:r>
            </w:hyperlink>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https://m.edsoo.ru/8bc35f3a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https://m.edsoo.ru/8bc3706a</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https://m.edsoo.ru/8bc368ae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https://m.edsoo.ru/8bc369ee</w:t>
              </w:r>
            </w:hyperlink>
          </w:p>
        </w:tc>
      </w:tr>
      <w:tr>
        <w:trPr>
          <w:trHeight w:val="49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https://m.edsoo.ru/8bc36b60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5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8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https://m.edsoo.ru/8bc3851e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1">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3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https://m.edsoo.ru/8bc38c94</w:t>
              </w:r>
            </w:hyperlink>
          </w:p>
        </w:tc>
      </w:tr>
      <w:tr>
        <w:trPr>
          <w:trHeight w:val="48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https://m.edsoo.ru/8bc38e06</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57" w:type="dxa"/>
            <w:tcBorders/>
            <w:tcMar>
              <w:top w:w="50" w:type="dxa"/>
              <w:left w:w="100" w:type="dxa"/>
            </w:tcMar>
            <w:vAlign w:val="center"/>
          </w:tcPr>
          <w:p>
            <w:pPr>
              <w:spacing w:before="0" w:after="0"/>
              <w:ind w:left="135"/>
              <w:jc w:val="left"/>
            </w:pPr>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https://m.edsoo.ru/8bc39b1c</w:t>
              </w:r>
            </w:hyperlink>
          </w:p>
        </w:tc>
      </w:tr>
      <w:tr>
        <w:trPr>
          <w:trHeight w:val="46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57"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https://m.edsoo.ru/8bc39fd6</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https://m.edsoo.ru/8bc3a3b4</w:t>
              </w:r>
            </w:hyperlink>
          </w:p>
        </w:tc>
      </w:tr>
      <w:tr>
        <w:trPr>
          <w:trHeight w:val="18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23.10.2025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57" w:type="dxa"/>
            <w:tcBorders/>
            <w:tcMar>
              <w:top w:w="50" w:type="dxa"/>
              <w:left w:w="100" w:type="dxa"/>
            </w:tcMar>
            <w:vAlign w:val="center"/>
          </w:tcPr>
          <w:p>
            <w:pPr>
              <w:spacing w:before="0" w:after="0"/>
              <w:ind w:left="135"/>
              <w:jc w:val="left"/>
            </w:pPr>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https://m.edsoo.ru/8bc3a5da</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«Я не хочу, чтоб свет узнал…», «Из-под таинственной, холодной полумаски…», «Нищий» и другие. Художественное своеобразие лирики поэта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https://m.edsoo.ru/8bc3a922</w:t>
              </w:r>
            </w:hyperlink>
          </w:p>
        </w:tc>
      </w:tr>
      <w:tr>
        <w:trPr>
          <w:trHeight w:val="238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https://m.edsoo.ru/8bc3b7dc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https://m.edsoo.ru/8bc3ace2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Смысл финала. Сценическая история комедии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«Резизор»: подготовка к сочинению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18.12.2025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«Резизор»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57" w:type="dxa"/>
            <w:tcBorders/>
            <w:tcMar>
              <w:top w:w="50" w:type="dxa"/>
              <w:left w:w="100" w:type="dxa"/>
            </w:tcMar>
            <w:vAlign w:val="center"/>
          </w:tcPr>
          <w:p>
            <w:pPr>
              <w:spacing w:before="0" w:after="0"/>
              <w:ind w:left="135"/>
              <w:jc w:val="left"/>
            </w:pPr>
          </w:p>
        </w:tc>
      </w:tr>
      <w:tr>
        <w:trPr>
          <w:trHeight w:val="17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Тема, идея, проблематика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Повести (одна по выбору). Например, «Ася», «Первая любовь».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 Тема, идея, проблематика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«Отрочество» (главы). Тема, идея, проблематика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c>
          <w:tcPr>
            <w:tcW w:w="1957"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«Отрочество» (главы).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https://m.edsoo.ru/8bc3c06a</w:t>
              </w:r>
            </w:hyperlink>
          </w:p>
        </w:tc>
      </w:tr>
      <w:tr>
        <w:trPr>
          <w:trHeight w:val="399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Произведения И.С. Шмелёва, М.А. Осоргина, В.В. Набокова, Н. Тэффи, А.Т. Аверченко и других. Основные темы, идеи, проблемы, герои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произведения И.С. Шмелёва, М.А. Осоргина, В.В. Набокова, Н.Тэффи, А.Т. Аверченко и других. Система образов. Художественное мастерство писателя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https://m.edsoo.ru/8bc3cc68</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Произведения И.С. Шмелёва, М.А. Осоргина, В.В. Набокова, Н.Тэффи, А.Т. Аверченко и других.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https://m.edsoo.ru/8bc3cfa6</w:t>
              </w:r>
            </w:hyperlink>
          </w:p>
        </w:tc>
      </w:tr>
      <w:tr>
        <w:trPr>
          <w:trHeight w:val="40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Стихотворения В.В. Маяковского, М.И. Цветаевой, А.А Ахматовой, О.Э. Мандельштама, Б.Л. Пастернака и других. Основные темы, мотивы, образы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https://m.edsoo.ru/8bc3d604</w:t>
              </w:r>
            </w:hyperlink>
          </w:p>
        </w:tc>
      </w:tr>
      <w:tr>
        <w:trPr>
          <w:trHeight w:val="44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выбору).Стихотворения В.В.Маяковского, М.И. Цветаевой, А.А. Ахматовой, О.Э. Мандельштама, Б.Л. Пастернака и других. Художественное мастерство поэтов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Основные темы, идеи, проблемы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«Собачье сердце» и другие. Главные герои и средства их изображения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«Собачье сердце» и другие. Фантастическое и реальное в повести. Смысл названия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https://m.edsoo.ru/8bc3d94c</w:t>
              </w:r>
            </w:hyperlink>
          </w:p>
        </w:tc>
      </w:tr>
      <w:tr>
        <w:trPr>
          <w:trHeight w:val="27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https://m.edsoo.ru/8bc3db22</w:t>
              </w:r>
            </w:hyperlink>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https://m.edsoo.ru/8bc3de56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02.04.2026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03.04.2026 </w:t>
            </w:r>
          </w:p>
        </w:tc>
        <w:tc>
          <w:tcPr>
            <w:tcW w:w="1957" w:type="dxa"/>
            <w:tcBorders/>
            <w:tcMar>
              <w:top w:w="50" w:type="dxa"/>
              <w:left w:w="100" w:type="dxa"/>
            </w:tcMar>
            <w:vAlign w:val="center"/>
          </w:tcPr>
          <w:p>
            <w:pPr>
              <w:spacing w:before="0" w:after="0"/>
              <w:ind w:left="135"/>
              <w:jc w:val="left"/>
            </w:pPr>
          </w:p>
        </w:tc>
      </w:tr>
      <w:tr>
        <w:trPr>
          <w:trHeight w:val="178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https://m.edsoo.ru/8bc3e356</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https://m.edsoo.ru/8bc3e450</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XX (письменный ответ, тесты, творческая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https://m.edsoo.ru/8bc3e55e</w:t>
              </w:r>
            </w:hyperlink>
          </w:p>
        </w:tc>
      </w:tr>
      <w:tr>
        <w:trPr>
          <w:trHeight w:val="459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https://m.edsoo.ru/8bc3f0f8</w:t>
              </w:r>
            </w:hyperlink>
          </w:p>
        </w:tc>
      </w:tr>
      <w:tr>
        <w:trPr>
          <w:trHeight w:val="48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57" w:type="dxa"/>
            <w:tcBorders/>
            <w:tcMar>
              <w:top w:w="50" w:type="dxa"/>
              <w:left w:w="100" w:type="dxa"/>
            </w:tcMar>
            <w:vAlign w:val="center"/>
          </w:tcPr>
          <w:p>
            <w:pPr>
              <w:spacing w:before="0" w:after="0"/>
              <w:ind w:left="135"/>
              <w:jc w:val="left"/>
            </w:pPr>
          </w:p>
        </w:tc>
      </w:tr>
      <w:tr>
        <w:trPr>
          <w:trHeight w:val="519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https://m.edsoo.ru/8bc3f256</w:t>
              </w:r>
            </w:hyperlink>
          </w:p>
        </w:tc>
      </w:tr>
      <w:tr>
        <w:trPr>
          <w:trHeight w:val="56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https://m.edsoo.ru/8bc3f40e</w:t>
              </w:r>
            </w:hyperlink>
          </w:p>
        </w:tc>
      </w:tr>
      <w:tr>
        <w:trPr>
          <w:trHeight w:val="56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https://m.edsoo.ru/8bc3eb80</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https://m.edsoo.ru/8bc3ede2</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7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https://m.edsoo.ru/8bc3fb48</w:t>
              </w:r>
            </w:hyperlink>
          </w:p>
        </w:tc>
      </w:tr>
      <w:tr>
        <w:trPr>
          <w:trHeight w:val="35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https://m.edsoo.ru/8bc3fef4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https://m.edsoo.ru/8bc40bec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https://m.edsoo.ru/8bc417a4</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https://m.edsoo.ru/8bc41d6c</w:t>
              </w:r>
            </w:hyperlink>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https://m.edsoo.ru/8bc44328</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https://m.edsoo.ru/8bc44580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Жизнь и творчество. 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https://m.edsoo.ru/8bc4273a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поэта и поэзии: «Пророк», «Поэт» и другие.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https://m.edsoo.ru/8bc4285c</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https://m.edsoo.ru/8bc42b9a</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https://m.edsoo.ru/8bc4336a</w:t>
              </w:r>
            </w:hyperlink>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https://m.edsoo.ru/8bc43658</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https://m.edsoo.ru/8bc43770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https://m.edsoo.ru/8bc4387e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https://m.edsoo.ru/8bc440e4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https://m.edsoo.ru/8bc45372</w:t>
              </w:r>
            </w:hyperlink>
          </w:p>
        </w:tc>
      </w:tr>
      <w:tr>
        <w:trPr>
          <w:trHeight w:val="20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https://m.edsoo.ru/8bc45b92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https://m.edsoo.ru/8bc45dae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https://m.edsoo.ru/8bc46254</w:t>
              </w:r>
            </w:hyperlink>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https://m.edsoo.ru/8bc466aa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https://m.edsoo.ru/8bc467ae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https://m.edsoo.ru/8bc46c9a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https://m.edsoo.ru/8bc4749c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https://m.edsoo.ru/8bc4728a</w:t>
              </w:r>
            </w:hyperlink>
          </w:p>
        </w:tc>
      </w:tr>
      <w:tr>
        <w:trPr>
          <w:trHeight w:val="25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https://m.edsoo.ru/8bc409d0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https://m.edsoo.ru/8bc475aa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Э.Т.А.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4919256" w:id="106"/>
    <w:p>
      <w:pPr>
        <w:sectPr>
          <w:pgSz w:w="16383" w:h="11906" w:orient="landscape"/>
        </w:sectPr>
      </w:pPr>
    </w:p>
    <w:bookmarkEnd w:id="106"/>
    <w:bookmarkEnd w:id="105"/>
    <w:bookmarkStart w:name="block-54919260" w:id="107"/>
    <w:p>
      <w:pPr>
        <w:spacing w:before="199" w:after="199" w:line="336"/>
        <w:ind w:left="120"/>
        <w:jc w:val="both"/>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both"/>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9"/>
        <w:gridCol w:w="11043"/>
      </w:tblGrid>
      <w:tr>
        <w:trPr>
          <w:trHeight w:val="795" w:hRule="atLeast"/>
          <w:trHeight w:val="144" w:hRule="atLeast"/>
        </w:trPr>
        <w:tc>
          <w:tcPr>
            <w:tcW w:w="18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val="102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элементарными умениями воспринимать, анализировать, интерпретировать и оценивать прочитанные произведения: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val="348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val="43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темы и сюжеты произведений, образы персонажей</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начальными умениями интерпретации и оценки текстуально изученных произведений фольклора и литературы</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line="336"/>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79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val="217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val="508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давать аргументированную оценку прочитанному</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2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pacing w:before="0" w:after="0" w:line="336"/>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8"/>
        <w:gridCol w:w="11044"/>
      </w:tblGrid>
      <w:tr>
        <w:trPr>
          <w:trHeight w:val="795" w:hRule="atLeast"/>
          <w:trHeight w:val="144" w:hRule="atLeast"/>
        </w:trPr>
        <w:tc>
          <w:tcPr>
            <w:tcW w:w="18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9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trPr>
          <w:trHeight w:val="17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val="48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val="643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val="304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val="186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79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val="649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val="65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val="142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w:t>
            </w:r>
            <w:r>
              <w:rPr>
                <w:rFonts w:ascii="Times New Roman" w:hAnsi="Times New Roman"/>
                <w:b w:val="false"/>
                <w:i w:val="false"/>
                <w:color w:val="000000"/>
                <w:sz w:val="24"/>
              </w:rPr>
              <w:t>вопросы к тексту; пересказывать сюжет</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val="304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8"/>
        <w:gridCol w:w="11044"/>
      </w:tblGrid>
      <w:tr>
        <w:trPr>
          <w:trHeight w:val="1110" w:hRule="atLeast"/>
          <w:trHeight w:val="144" w:hRule="atLeast"/>
        </w:trPr>
        <w:tc>
          <w:tcPr>
            <w:tcW w:w="18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304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65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892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229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348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273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bookmarkStart w:name="block-54919260" w:id="108"/>
    <w:p>
      <w:pPr>
        <w:sectPr>
          <w:pgSz w:w="11906" w:h="16383" w:orient="portrait"/>
        </w:sectPr>
      </w:pPr>
    </w:p>
    <w:bookmarkEnd w:id="108"/>
    <w:bookmarkEnd w:id="107"/>
    <w:bookmarkStart w:name="block-54919262" w:id="109"/>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518"/>
        <w:gridCol w:w="12234"/>
      </w:tblGrid>
      <w:tr>
        <w:trPr>
          <w:trHeight w:val="405" w:hRule="atLeast"/>
          <w:trHeight w:val="144" w:hRule="atLeast"/>
        </w:trPr>
        <w:tc>
          <w:tcPr>
            <w:tcW w:w="106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Мифология</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Мифы народов России и мира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Фольклор</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Малые жанры: пословицы, поговорки, загадки</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Сказки народов России и народов мира (не менее трёх)</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«Зимнее утро», «Зимний вечер», «Няне» и другие по выбору</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«Сказка о мёртвой царевне и о семи богатырях»</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Стихотворение «Бородино»</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 В. Гоголь. Повесть «Ночь перед Рождеством» из сборника «Вечера на хуторе близ Диканьки»</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 «Муму»</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 «Крестьянские дети», «Школьник». Поэма «Мороз, Красный нос» (фрагмент)</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Рассказ «Кавказский пленник»</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XIX – ХХ вв.</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trPr>
          <w:trHeight w:val="11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отечественной литературы о природе и животных (не менее двух). А.И. Куприн, М.М. Пришвин, К.Г. Паустовский</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А.П. Платонов. Рассказы (один по выбору). Например, «Корова», «Никита»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В.П. Астафьев. Рассказ «Васюткино озеро»</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XX – начала XXI вв.</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(одно по выбору). Р.Г. Гамзатов «Песня соловья»; М. Карим «Эту песню мать мне пела»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Х.-К. </w:t>
            </w:r>
            <w:r>
              <w:rPr>
                <w:rFonts w:ascii="Times New Roman" w:hAnsi="Times New Roman"/>
                <w:b w:val="false"/>
                <w:i w:val="false"/>
                <w:color w:val="000000"/>
                <w:sz w:val="24"/>
              </w:rPr>
              <w:t xml:space="preserve">Андерсен. </w:t>
            </w:r>
            <w:r>
              <w:rPr>
                <w:rFonts w:ascii="Times New Roman" w:hAnsi="Times New Roman"/>
                <w:b w:val="false"/>
                <w:i w:val="false"/>
                <w:color w:val="000000"/>
                <w:sz w:val="24"/>
              </w:rPr>
              <w:t xml:space="preserve">Сказки (одна по выбору). Например, «Снежная королева», «Соловей»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сказочная проза </w:t>
            </w:r>
            <w:r>
              <w:rPr>
                <w:rFonts w:ascii="Times New Roman" w:hAnsi="Times New Roman"/>
                <w:b w:val="false"/>
                <w:i w:val="false"/>
                <w:color w:val="000000"/>
                <w:sz w:val="24"/>
              </w:rPr>
              <w:t>(одно произведение по выбору). Например, Л. Кэрролл «Алиса в Стране Чудес» (главы по выбору), Д. Толкин «Хоббит, или Туда и обратно» (главы по выбору)</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проза о детях и подростках </w:t>
            </w:r>
            <w:r>
              <w:rPr>
                <w:rFonts w:ascii="Times New Roman" w:hAnsi="Times New Roman"/>
                <w:b w:val="false"/>
                <w:i w:val="false"/>
                <w:color w:val="000000"/>
                <w:sz w:val="24"/>
              </w:rPr>
              <w:t xml:space="preserve">(два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приключенческая проза </w:t>
            </w:r>
            <w:r>
              <w:rPr>
                <w:rFonts w:ascii="Times New Roman" w:hAnsi="Times New Roman"/>
                <w:b w:val="false"/>
                <w:i w:val="false"/>
                <w:color w:val="000000"/>
                <w:sz w:val="24"/>
              </w:rPr>
              <w:t xml:space="preserve">(два произведения по выбору), например, Р. Стивенсон. «Остров сокровищ», «Чёрная стрела» </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953"/>
        <w:gridCol w:w="12545"/>
      </w:tblGrid>
      <w:tr>
        <w:trPr>
          <w:trHeight w:val="405" w:hRule="atLeast"/>
          <w:trHeight w:val="144" w:hRule="atLeast"/>
        </w:trPr>
        <w:tc>
          <w:tcPr>
            <w:tcW w:w="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7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Античная литература</w:t>
            </w:r>
          </w:p>
        </w:tc>
      </w:tr>
      <w:tr>
        <w:trPr>
          <w:trHeight w:val="70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Гомер. </w:t>
            </w:r>
            <w:r>
              <w:rPr>
                <w:rFonts w:ascii="Times New Roman" w:hAnsi="Times New Roman"/>
                <w:b w:val="false"/>
                <w:i w:val="false"/>
                <w:color w:val="000000"/>
                <w:sz w:val="24"/>
              </w:rPr>
              <w:t>Поэмы. «Илиада», «Одиссея» (фрагменты)</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Фольклор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Русские былины (не менее двух). Например, «Илья Муромец и Соловей-разбойник», «Садко» </w:t>
            </w:r>
          </w:p>
        </w:tc>
      </w:tr>
      <w:tr>
        <w:trPr>
          <w:trHeight w:val="172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Народные песни и поэмы народов России и мира (не менее трёх песен и двух поэм). Например, </w:t>
            </w:r>
            <w:r>
              <w:rPr>
                <w:rFonts w:ascii="Times New Roman" w:hAnsi="Times New Roman"/>
                <w:b w:val="false"/>
                <w:i w:val="false"/>
                <w:color w:val="000000"/>
                <w:sz w:val="24"/>
              </w:rPr>
              <w:t xml:space="preserve">«Ах, кабы на цветы да не морозы...», «Ах вы ветры, ветры буйные...», «Черный ворон», «Не шуми, мати зеленая дубровушка...». </w:t>
            </w:r>
            <w:r>
              <w:rPr>
                <w:rFonts w:ascii="Times New Roman" w:hAnsi="Times New Roman"/>
                <w:b w:val="false"/>
                <w:i w:val="false"/>
                <w:color w:val="000000"/>
                <w:sz w:val="24"/>
              </w:rPr>
              <w:t xml:space="preserve">«Песнь о Роланде» (фрагменты), «Песнь о Нибелунгах» (фрагменты)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(не менее трёх). Например, «Песнь о вещем Олеге», «Зимняя дорога», «Узник», «Туча» и другие.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«Дубровский»</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Стихотворения (не менее трёх). Например, «Три пальмы», «Листок», «Утёс»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А.В. Кольцов. Стихотворения (не менее двух). Например, «Косарь», «Соловей»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Ф.И. Тютчев. Стихотворения (не менее двух). Например, «Есть в осени первоначальной…», «С поляны коршун поднялся…» </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А.А. Фет. Стихотворения (не менее двух). Например, «Учись у них – у дуба, у берёзы…», «Я пришёл к тебе с приветом…»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 «Бежин луг»</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Лесков. Сказ «Левша»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Повесть «Детство» (главы)</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Чехов. Рассказы (три по выбору). Например, «Толстый и тонкий», «Хамелеон», «Смерть чиновника»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Куприн. Рассказ «Чудесный доктор»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XX – начала XXI вв.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отечественных поэтов начала ХХ в. (не менее двух). Например, стихотворения С.А. Есенина, В.В. Маяковского, А.А. Блока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trPr>
          <w:trHeight w:val="190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w:t>
            </w:r>
            <w:r>
              <w:rPr>
                <w:rFonts w:ascii="Times New Roman" w:hAnsi="Times New Roman"/>
                <w:b w:val="false"/>
                <w:i w:val="false"/>
                <w:color w:val="000000"/>
                <w:sz w:val="24"/>
              </w:rPr>
              <w:t>Э</w:t>
            </w:r>
            <w:r>
              <w:rPr>
                <w:rFonts w:ascii="Times New Roman" w:hAnsi="Times New Roman"/>
                <w:b w:val="false"/>
                <w:i w:val="false"/>
                <w:color w:val="000000"/>
                <w:sz w:val="24"/>
              </w:rPr>
              <w:t xml:space="preserve">.Н. Веркин «Облачный полк» (главы)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В.Г. Распутин. Рассказ «Уроки французского»</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современных отечественных писателей-фантастов. Например, К. Булычев </w:t>
            </w:r>
            <w:r>
              <w:rPr>
                <w:rFonts w:ascii="Times New Roman" w:hAnsi="Times New Roman"/>
                <w:b w:val="false"/>
                <w:i w:val="false"/>
                <w:color w:val="000000"/>
                <w:sz w:val="24"/>
              </w:rPr>
              <w:t xml:space="preserve">«Сто лет тому вперед»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b w:val="false"/>
                <w:i w:val="false"/>
                <w:color w:val="000000"/>
                <w:sz w:val="24"/>
              </w:rPr>
              <w:t xml:space="preserve">Р.Г. Гамзатов «Журавли», «Мой Дагестан»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 Дефо «Робинзон Крузо» (главы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Дж. Свифт «Путешествия Гулливера» (главы по выбору)</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815"/>
        <w:gridCol w:w="12639"/>
      </w:tblGrid>
      <w:tr>
        <w:trPr>
          <w:trHeight w:val="405" w:hRule="atLeast"/>
          <w:trHeight w:val="144" w:hRule="atLeast"/>
        </w:trPr>
        <w:tc>
          <w:tcPr>
            <w:tcW w:w="5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9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Древнерусские повести </w:t>
            </w:r>
            <w:r>
              <w:rPr>
                <w:rFonts w:ascii="Times New Roman" w:hAnsi="Times New Roman"/>
                <w:b w:val="false"/>
                <w:i w:val="false"/>
                <w:color w:val="000000"/>
                <w:sz w:val="24"/>
              </w:rPr>
              <w:t xml:space="preserve">(одна повесть по выбору). Например, </w:t>
            </w:r>
            <w:r>
              <w:rPr>
                <w:rFonts w:ascii="Times New Roman" w:hAnsi="Times New Roman"/>
                <w:b w:val="false"/>
                <w:i w:val="false"/>
                <w:color w:val="000000"/>
                <w:sz w:val="24"/>
              </w:rPr>
              <w:t xml:space="preserve">«Поучение» Владимира Мономаха (в сокращении)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«Повести Белкина» («Станционный смотритель»)</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Поэма «Полтава» (фрагмент)</w:t>
            </w:r>
          </w:p>
        </w:tc>
      </w:tr>
      <w:tr>
        <w:trPr>
          <w:trHeight w:val="258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«Тарас Бульба»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Рассказ «После бала»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 (не менее двух). Например, «Размышления у парадного подъезда», «Железная дорога»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второй половины XIX в. Ф.И. Тютчев, А.А. Фет, А.К. Толстой и другие (не менее двух стихотворений по выбору)</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Литература конца XIX – начала XX в.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А.П. Чехов. Рассказы (один по выбору). Например, «Тоска», «Злоумышленник»</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XX в.</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Грин. Повести и рассказы (одно произведение по выбору). Например, «Алые паруса», «Зелёная лампа»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М.А. Шолохов «Донские рассказы» (один по выбору). Например, «Родинка», «Чужая кровь» </w:t>
            </w:r>
          </w:p>
        </w:tc>
      </w:tr>
      <w:tr>
        <w:trPr>
          <w:trHeight w:val="8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Платонов. Рассказы (один по выбору). Например, «Юшка», «Неизвестный цветок»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XX – начала XXI вв.</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В.М. Шукшин. Рассказы (один по выбору). Например, «Чудик», «Стенька Разин», «Критики» </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w:t>
            </w:r>
            <w:r>
              <w:rPr>
                <w:rFonts w:ascii="Times New Roman" w:hAnsi="Times New Roman"/>
                <w:b w:val="false"/>
                <w:i w:val="false"/>
                <w:color w:val="000000"/>
                <w:sz w:val="24"/>
              </w:rPr>
              <w:t>Б.Ш. Окуджавы</w:t>
            </w:r>
            <w:r>
              <w:rPr>
                <w:rFonts w:ascii="Times New Roman" w:hAnsi="Times New Roman"/>
                <w:b w:val="false"/>
                <w:i w:val="false"/>
                <w:color w:val="000000"/>
                <w:sz w:val="24"/>
              </w:rPr>
              <w:t xml:space="preserve">, Ю.Д. Левитанского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 Сервантес. Роман «Хитроумный идальго Дон Кихот Ламанчский» (главы)</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Антуан де Сент-Экзюпери. Повесть-сказка «Маленький принц»</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953"/>
        <w:gridCol w:w="12545"/>
      </w:tblGrid>
      <w:tr>
        <w:trPr>
          <w:trHeight w:val="405" w:hRule="atLeast"/>
          <w:trHeight w:val="144" w:hRule="atLeast"/>
        </w:trPr>
        <w:tc>
          <w:tcPr>
            <w:tcW w:w="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7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Житийная литература </w:t>
            </w:r>
            <w:r>
              <w:rPr>
                <w:rFonts w:ascii="Times New Roman" w:hAnsi="Times New Roman"/>
                <w:b w:val="false"/>
                <w:i w:val="false"/>
                <w:color w:val="000000"/>
                <w:sz w:val="24"/>
              </w:rPr>
              <w:t>(одно произведение по выбору). «Житие Сергия Радонежского», «Житие протопопа Аввакума, им самим написанное»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XVIII в.</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Д.И. Фонвизин. </w:t>
            </w:r>
            <w:r>
              <w:rPr>
                <w:rFonts w:ascii="Times New Roman" w:hAnsi="Times New Roman"/>
                <w:b w:val="false"/>
                <w:i w:val="false"/>
                <w:color w:val="000000"/>
                <w:sz w:val="24"/>
              </w:rPr>
              <w:t>Комедия «Недоросль»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(не менее двух). Например, «К Чаадаеву», «Анчар»</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«Капитанская дочка»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«Мцыри»</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«Шинель»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Комедия «Ревизор»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70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И.С. Тургенев. </w:t>
            </w:r>
            <w:r>
              <w:rPr>
                <w:rFonts w:ascii="Times New Roman" w:hAnsi="Times New Roman"/>
                <w:b w:val="false"/>
                <w:i w:val="false"/>
                <w:color w:val="000000"/>
                <w:sz w:val="24"/>
              </w:rPr>
              <w:t xml:space="preserve">Повести (одна по выбору). Например, «Ася», «Первая любовь»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Ф.М. Достоевский. </w:t>
            </w:r>
            <w:r>
              <w:rPr>
                <w:rFonts w:ascii="Times New Roman" w:hAnsi="Times New Roman"/>
                <w:b w:val="false"/>
                <w:i w:val="false"/>
                <w:color w:val="000000"/>
                <w:sz w:val="24"/>
              </w:rPr>
              <w:t>«Бедные люди», «Белые ночи» (одно произведение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Л.Н. Толстой. </w:t>
            </w:r>
            <w:r>
              <w:rPr>
                <w:rFonts w:ascii="Times New Roman" w:hAnsi="Times New Roman"/>
                <w:b w:val="false"/>
                <w:i w:val="false"/>
                <w:color w:val="000000"/>
                <w:sz w:val="24"/>
              </w:rPr>
              <w:t xml:space="preserve">Повести и рассказы (одно произведение по выбору). Например, «Отрочество» (главы)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XX 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Булгаков (одна повесть по выбору). Например, «Собачье сердце»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XX – начала XXI вв.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А.Т. Твардовский. Поэма «Василий Тёркин» (главы «Переправа», «Гармонь», «Два солдата», «Поединок»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 Толстой. Рассказ «Русский характер»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Шолохов. Рассказ «Судьба человека»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Солженицын. Рассказ «Матрёнин двор»</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У. Шекспир. Сонеты (один-два по выбору). Например, № 66 «Измучась всем, я умереть хочу…», № 130 «Её глаза на звёзды не похожи…»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 Шекспир. Трагедия «Ромео и Джульетта» (фрагменты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Ж.-Б. Мольер. Комедия «Мещанин во дворянстве» (фрагменты по выбору)</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226"/>
        <w:gridCol w:w="12272"/>
      </w:tblGrid>
      <w:tr>
        <w:trPr>
          <w:trHeight w:val="405" w:hRule="atLeast"/>
          <w:trHeight w:val="144" w:hRule="atLeast"/>
        </w:trPr>
        <w:tc>
          <w:tcPr>
            <w:tcW w:w="8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 о полку Игореве»</w:t>
            </w:r>
          </w:p>
        </w:tc>
      </w:tr>
      <w:tr>
        <w:trPr>
          <w:trHeight w:val="70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XVIII в.</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Г.Р. Державин. Стихотворения (два по выбору). Например, «Властителям и судиям», «Памятник»</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Н.М. Карамзин. Повесть «Бедная Лиза»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В.А. Жуковский. </w:t>
            </w:r>
            <w:r>
              <w:rPr>
                <w:rFonts w:ascii="Times New Roman" w:hAnsi="Times New Roman"/>
                <w:b w:val="false"/>
                <w:i w:val="false"/>
                <w:color w:val="000000"/>
                <w:sz w:val="24"/>
              </w:rPr>
              <w:t xml:space="preserve">Баллады, элегии (две по выбору). Например, «Светлана», «Невыразимое», «Море»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Грибоедов. </w:t>
            </w:r>
            <w:r>
              <w:rPr>
                <w:rFonts w:ascii="Times New Roman" w:hAnsi="Times New Roman"/>
                <w:b w:val="false"/>
                <w:i w:val="false"/>
                <w:color w:val="000000"/>
                <w:sz w:val="24"/>
              </w:rPr>
              <w:t>Комедия «Горе от ума»</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пушкинской эпохи</w:t>
            </w:r>
            <w:r>
              <w:rPr>
                <w:rFonts w:ascii="Times New Roman" w:hAnsi="Times New Roman"/>
                <w:b w:val="false"/>
                <w:i w:val="false"/>
                <w:color w:val="000000"/>
                <w:sz w:val="24"/>
              </w:rPr>
              <w:t xml:space="preserve"> (не менее трёх стихотворений по выбору). Например, К.Н. Батюшков, А.А. Дельвиг, Н.М. Языков, Е.А. Баратынский</w:t>
            </w:r>
          </w:p>
        </w:tc>
      </w:tr>
      <w:tr>
        <w:trPr>
          <w:trHeight w:val="282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w:t>
            </w: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(не менее пяти по выбору).</w:t>
            </w:r>
            <w:r>
              <w:rPr>
                <w:rFonts w:ascii="Times New Roman" w:hAnsi="Times New Roman"/>
                <w:b w:val="false"/>
                <w:i w:val="false"/>
                <w:color w:val="000000"/>
                <w:sz w:val="24"/>
              </w:rPr>
              <w:t xml:space="preserve">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w:t>
            </w:r>
            <w:r>
              <w:rPr>
                <w:rFonts w:ascii="Times New Roman" w:hAnsi="Times New Roman"/>
                <w:b w:val="false"/>
                <w:i w:val="false"/>
                <w:color w:val="000000"/>
                <w:sz w:val="24"/>
              </w:rPr>
              <w:t xml:space="preserve"> Поэма «Медный всадник»</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w:t>
            </w:r>
            <w:r>
              <w:rPr>
                <w:rFonts w:ascii="Times New Roman" w:hAnsi="Times New Roman"/>
                <w:b w:val="false"/>
                <w:i w:val="false"/>
                <w:color w:val="000000"/>
                <w:sz w:val="24"/>
              </w:rPr>
              <w:t xml:space="preserve"> Роман в стихах «Евгений Онегин»</w:t>
            </w:r>
          </w:p>
        </w:tc>
      </w:tr>
      <w:tr>
        <w:trPr>
          <w:trHeight w:val="234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w:t>
            </w: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(не менее пяти по выбору).</w:t>
            </w:r>
            <w:r>
              <w:rPr>
                <w:rFonts w:ascii="Times New Roman" w:hAnsi="Times New Roman"/>
                <w:b w:val="false"/>
                <w:i w:val="false"/>
                <w:color w:val="000000"/>
                <w:sz w:val="24"/>
              </w:rPr>
              <w:t xml:space="preserve">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3.8</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w:t>
            </w:r>
            <w:r>
              <w:rPr>
                <w:rFonts w:ascii="Times New Roman" w:hAnsi="Times New Roman"/>
                <w:b w:val="false"/>
                <w:i w:val="false"/>
                <w:color w:val="000000"/>
                <w:sz w:val="24"/>
              </w:rPr>
              <w:t xml:space="preserve"> </w:t>
            </w:r>
            <w:r>
              <w:rPr>
                <w:rFonts w:ascii="Times New Roman" w:hAnsi="Times New Roman"/>
                <w:b w:val="false"/>
                <w:i w:val="false"/>
                <w:color w:val="000000"/>
                <w:sz w:val="24"/>
              </w:rPr>
              <w:t>Роман «Герой нашего времени»</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3.9</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Н.В. Гоголь. </w:t>
            </w:r>
            <w:r>
              <w:rPr>
                <w:rFonts w:ascii="Times New Roman" w:hAnsi="Times New Roman"/>
                <w:b w:val="false"/>
                <w:i w:val="false"/>
                <w:color w:val="000000"/>
                <w:sz w:val="24"/>
              </w:rPr>
              <w:t>Поэма «Мёртвые души»</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Данте Алигьери. </w:t>
            </w:r>
            <w:r>
              <w:rPr>
                <w:rFonts w:ascii="Times New Roman" w:hAnsi="Times New Roman"/>
                <w:b w:val="false"/>
                <w:i w:val="false"/>
                <w:color w:val="000000"/>
                <w:sz w:val="24"/>
              </w:rPr>
              <w:t>«Божественная комедия» (не менее двух фрагментов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 Шекспир. Трагедия «Гамлет» (не менее двух фрагментов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 Гёте. Трагедия «Фауст» (не менее двух фрагментов по выбору)</w:t>
            </w:r>
          </w:p>
        </w:tc>
      </w:tr>
      <w:tr>
        <w:trPr>
          <w:trHeight w:val="141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trPr>
          <w:trHeight w:val="129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4.5</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Э.Т.А. Гофмана, В. Гюго, В. Скотта</w:t>
            </w:r>
          </w:p>
        </w:tc>
      </w:tr>
    </w:tbl>
    <w:bookmarkStart w:name="block-54919262" w:id="110"/>
    <w:p>
      <w:pPr>
        <w:sectPr>
          <w:pgSz w:w="11906" w:h="16383" w:orient="portrait"/>
        </w:sectPr>
      </w:pPr>
    </w:p>
    <w:bookmarkEnd w:id="110"/>
    <w:bookmarkEnd w:id="109"/>
    <w:bookmarkStart w:name="block-54919263" w:id="111"/>
    <w:p>
      <w:pPr>
        <w:spacing w:before="199" w:after="199" w:line="336"/>
        <w:ind w:left="120"/>
        <w:jc w:val="left"/>
      </w:pPr>
      <w:r>
        <w:rPr>
          <w:rFonts w:ascii="Times New Roman" w:hAnsi="Times New Roman"/>
          <w:b/>
          <w:i w:val="false"/>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688"/>
        <w:gridCol w:w="11112"/>
      </w:tblGrid>
      <w:tr>
        <w:trPr>
          <w:trHeight w:val="795" w:hRule="atLeast"/>
          <w:trHeight w:val="144" w:hRule="atLeast"/>
        </w:trPr>
        <w:tc>
          <w:tcPr>
            <w:tcW w:w="1881"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2223"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r>
              <w:rPr>
                <w:rFonts w:ascii="Times New Roman" w:hAnsi="Times New Roman"/>
                <w:b/>
                <w:i w:val="false"/>
                <w:color w:val="000000"/>
                <w:sz w:val="24"/>
              </w:rPr>
              <w:t xml:space="preserve"> </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2"/>
                <w:sz w:val="24"/>
              </w:rPr>
              <w:t>Понимание специфики литературы</w:t>
            </w:r>
            <w:r>
              <w:rPr>
                <w:rFonts w:ascii="Times New Roman" w:hAnsi="Times New Roman"/>
                <w:b w:val="false"/>
                <w:i w:val="false"/>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trPr>
          <w:trHeight w:val="480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6"/>
                <w:sz w:val="24"/>
              </w:rPr>
              <w:t>Овладение умениями эстетического</w:t>
            </w:r>
            <w:r>
              <w:rPr>
                <w:rFonts w:ascii="Times New Roman" w:hAnsi="Times New Roman"/>
                <w:b w:val="false"/>
                <w:i w:val="false"/>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b w:val="false"/>
                <w:i w:val="false"/>
                <w:color w:val="000000"/>
                <w:spacing w:val="-4"/>
                <w:sz w:val="24"/>
              </w:rPr>
              <w:t>собственных оценок и наблюдений</w:t>
            </w:r>
          </w:p>
        </w:tc>
      </w:tr>
      <w:tr>
        <w:trPr>
          <w:trHeight w:val="261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5</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рассматривать изученные произведения в рамках историко-</w:t>
            </w:r>
            <w:r>
              <w:rPr>
                <w:rFonts w:ascii="Times New Roman" w:hAnsi="Times New Roman"/>
                <w:b w:val="false"/>
                <w:i w:val="false"/>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b w:val="false"/>
                <w:i w:val="false"/>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6</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val="141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7</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8</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9</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10</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val="217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val="304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12</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pPr>
        <w:spacing w:before="0" w:after="0" w:line="336"/>
        <w:ind w:left="120"/>
        <w:jc w:val="left"/>
      </w:pPr>
    </w:p>
    <w:bookmarkStart w:name="block-54919263" w:id="112"/>
    <w:p>
      <w:pPr>
        <w:sectPr>
          <w:pgSz w:w="11906" w:h="16383" w:orient="portrait"/>
        </w:sectPr>
      </w:pPr>
    </w:p>
    <w:bookmarkEnd w:id="112"/>
    <w:bookmarkEnd w:id="111"/>
    <w:bookmarkStart w:name="block-54919264" w:id="113"/>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ЛИТЕРАТУРЕ</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230"/>
        <w:gridCol w:w="11522"/>
      </w:tblGrid>
      <w:tr>
        <w:trPr>
          <w:trHeight w:val="405" w:hRule="atLeast"/>
          <w:trHeight w:val="144" w:hRule="atLeast"/>
        </w:trPr>
        <w:tc>
          <w:tcPr>
            <w:tcW w:w="15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w:t>
            </w:r>
          </w:p>
        </w:tc>
        <w:tc>
          <w:tcPr>
            <w:tcW w:w="126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Проверяемый элемент содержания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w:t>
            </w:r>
            <w:r>
              <w:rPr>
                <w:rFonts w:ascii="Times New Roman" w:hAnsi="Times New Roman"/>
                <w:b w:val="false"/>
                <w:i w:val="false"/>
                <w:color w:val="000000"/>
                <w:sz w:val="24"/>
              </w:rPr>
              <w:t xml:space="preserve"> 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 о полку Игореве»</w:t>
            </w:r>
          </w:p>
        </w:tc>
      </w:tr>
      <w:tr>
        <w:trPr>
          <w:trHeight w:val="96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w:t>
            </w:r>
            <w:r>
              <w:rPr>
                <w:rFonts w:ascii="Times New Roman" w:hAnsi="Times New Roman"/>
                <w:b w:val="false"/>
                <w:i w:val="false"/>
                <w:color w:val="000000"/>
                <w:sz w:val="24"/>
              </w:rPr>
              <w:t xml:space="preserve"> 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w:t>
            </w:r>
            <w:r>
              <w:rPr>
                <w:rFonts w:ascii="Times New Roman" w:hAnsi="Times New Roman"/>
                <w:b w:val="false"/>
                <w:i w:val="false"/>
                <w:color w:val="000000"/>
                <w:sz w:val="24"/>
              </w:rPr>
              <w:t xml:space="preserve"> 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 Фонвизин. Комедия «Недоросль»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w:t>
            </w:r>
            <w:r>
              <w:rPr>
                <w:rFonts w:ascii="Times New Roman" w:hAnsi="Times New Roman"/>
                <w:b w:val="false"/>
                <w:i w:val="false"/>
                <w:color w:val="000000"/>
                <w:sz w:val="24"/>
              </w:rPr>
              <w:t xml:space="preserve"> 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Г.Р. Державин.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5</w:t>
            </w:r>
            <w:r>
              <w:rPr>
                <w:rFonts w:ascii="Times New Roman" w:hAnsi="Times New Roman"/>
                <w:b w:val="false"/>
                <w:i w:val="false"/>
                <w:color w:val="000000"/>
                <w:sz w:val="24"/>
              </w:rPr>
              <w:t xml:space="preserve"> 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Н.М. Карамзин. Повесть «Бедная Лиза»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6</w:t>
            </w:r>
            <w:r>
              <w:rPr>
                <w:rFonts w:ascii="Times New Roman" w:hAnsi="Times New Roman"/>
                <w:b w:val="false"/>
                <w:i w:val="false"/>
                <w:color w:val="000000"/>
                <w:sz w:val="24"/>
              </w:rPr>
              <w:t xml:space="preserve"> 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И.А. Крылов. Басни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7</w:t>
            </w:r>
            <w:r>
              <w:rPr>
                <w:rFonts w:ascii="Times New Roman" w:hAnsi="Times New Roman"/>
                <w:b w:val="false"/>
                <w:i w:val="false"/>
                <w:color w:val="000000"/>
                <w:sz w:val="24"/>
              </w:rPr>
              <w:t xml:space="preserve"> 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В.А. Жуковский. Стихотворения. Баллады</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8</w:t>
            </w:r>
            <w:r>
              <w:rPr>
                <w:rFonts w:ascii="Times New Roman" w:hAnsi="Times New Roman"/>
                <w:b w:val="false"/>
                <w:i w:val="false"/>
                <w:color w:val="000000"/>
                <w:sz w:val="24"/>
              </w:rPr>
              <w:t xml:space="preserve"> 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Грибоедов. Комедия «Горе от ума»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9</w:t>
            </w:r>
            <w:r>
              <w:rPr>
                <w:rFonts w:ascii="Times New Roman" w:hAnsi="Times New Roman"/>
                <w:b w:val="false"/>
                <w:i w:val="false"/>
                <w:color w:val="000000"/>
                <w:sz w:val="24"/>
              </w:rPr>
              <w:t xml:space="preserve"> 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10</w:t>
            </w:r>
            <w:r>
              <w:rPr>
                <w:rFonts w:ascii="Times New Roman" w:hAnsi="Times New Roman"/>
                <w:b w:val="false"/>
                <w:i w:val="false"/>
                <w:color w:val="000000"/>
                <w:sz w:val="24"/>
              </w:rPr>
              <w:t xml:space="preserve"> 10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w:t>
            </w:r>
            <w:r>
              <w:rPr>
                <w:rFonts w:ascii="Times New Roman" w:hAnsi="Times New Roman"/>
                <w:b w:val="false"/>
                <w:i w:val="false"/>
                <w:color w:val="000000"/>
                <w:sz w:val="24"/>
              </w:rPr>
              <w:t xml:space="preserve">Роман в стихах </w:t>
            </w:r>
            <w:r>
              <w:rPr>
                <w:rFonts w:ascii="Times New Roman" w:hAnsi="Times New Roman"/>
                <w:b w:val="false"/>
                <w:i w:val="false"/>
                <w:color w:val="000000"/>
                <w:sz w:val="24"/>
              </w:rPr>
              <w:t>«Евгений Онегин»</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11</w:t>
            </w:r>
            <w:r>
              <w:rPr>
                <w:rFonts w:ascii="Times New Roman" w:hAnsi="Times New Roman"/>
                <w:b w:val="false"/>
                <w:i w:val="false"/>
                <w:color w:val="000000"/>
                <w:sz w:val="24"/>
              </w:rPr>
              <w:t xml:space="preserve"> 11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«Повести Белкина» («Станционный смотритель»)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12</w:t>
            </w:r>
            <w:r>
              <w:rPr>
                <w:rFonts w:ascii="Times New Roman" w:hAnsi="Times New Roman"/>
                <w:b w:val="false"/>
                <w:i w:val="false"/>
                <w:color w:val="000000"/>
                <w:sz w:val="24"/>
              </w:rPr>
              <w:t xml:space="preserve"> 12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Поэма «Медный всадник»</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13</w:t>
            </w:r>
            <w:r>
              <w:rPr>
                <w:rFonts w:ascii="Times New Roman" w:hAnsi="Times New Roman"/>
                <w:b w:val="false"/>
                <w:i w:val="false"/>
                <w:color w:val="000000"/>
                <w:sz w:val="24"/>
              </w:rPr>
              <w:t xml:space="preserve"> 13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«Капитанская дочка»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14</w:t>
            </w:r>
            <w:r>
              <w:rPr>
                <w:rFonts w:ascii="Times New Roman" w:hAnsi="Times New Roman"/>
                <w:b w:val="false"/>
                <w:i w:val="false"/>
                <w:color w:val="000000"/>
                <w:sz w:val="24"/>
              </w:rPr>
              <w:t xml:space="preserve"> 14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15</w:t>
            </w:r>
            <w:r>
              <w:rPr>
                <w:rFonts w:ascii="Times New Roman" w:hAnsi="Times New Roman"/>
                <w:b w:val="false"/>
                <w:i w:val="false"/>
                <w:color w:val="000000"/>
                <w:sz w:val="24"/>
              </w:rPr>
              <w:t xml:space="preserve"> 15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«Песня про царя Ивана Васильевича, молодого опричника и удалого купца Калашникова»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16</w:t>
            </w:r>
            <w:r>
              <w:rPr>
                <w:rFonts w:ascii="Times New Roman" w:hAnsi="Times New Roman"/>
                <w:b w:val="false"/>
                <w:i w:val="false"/>
                <w:color w:val="000000"/>
                <w:sz w:val="24"/>
              </w:rPr>
              <w:t xml:space="preserve"> 16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«Мцыри»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17</w:t>
            </w:r>
            <w:r>
              <w:rPr>
                <w:rFonts w:ascii="Times New Roman" w:hAnsi="Times New Roman"/>
                <w:b w:val="false"/>
                <w:i w:val="false"/>
                <w:color w:val="000000"/>
                <w:sz w:val="24"/>
              </w:rPr>
              <w:t xml:space="preserve"> 17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Роман «Герой нашего времени»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18</w:t>
            </w:r>
            <w:r>
              <w:rPr>
                <w:rFonts w:ascii="Times New Roman" w:hAnsi="Times New Roman"/>
                <w:b w:val="false"/>
                <w:i w:val="false"/>
                <w:color w:val="000000"/>
                <w:sz w:val="24"/>
              </w:rPr>
              <w:t xml:space="preserve"> 18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Комедия «Ревизор»</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19</w:t>
            </w:r>
            <w:r>
              <w:rPr>
                <w:rFonts w:ascii="Times New Roman" w:hAnsi="Times New Roman"/>
                <w:b w:val="false"/>
                <w:i w:val="false"/>
                <w:color w:val="000000"/>
                <w:sz w:val="24"/>
              </w:rPr>
              <w:t xml:space="preserve"> 19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«Шинель»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20</w:t>
            </w:r>
            <w:r>
              <w:rPr>
                <w:rFonts w:ascii="Times New Roman" w:hAnsi="Times New Roman"/>
                <w:b w:val="false"/>
                <w:i w:val="false"/>
                <w:color w:val="000000"/>
                <w:sz w:val="24"/>
              </w:rPr>
              <w:t xml:space="preserve"> 20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Поэма «Мёртвые души»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21</w:t>
            </w:r>
            <w:r>
              <w:rPr>
                <w:rFonts w:ascii="Times New Roman" w:hAnsi="Times New Roman"/>
                <w:b w:val="false"/>
                <w:i w:val="false"/>
                <w:color w:val="000000"/>
                <w:sz w:val="24"/>
              </w:rPr>
              <w:t xml:space="preserve"> 21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пушкинской эпохи</w:t>
            </w:r>
            <w:r>
              <w:rPr>
                <w:rFonts w:ascii="Times New Roman" w:hAnsi="Times New Roman"/>
                <w:b w:val="false"/>
                <w:i w:val="false"/>
                <w:color w:val="000000"/>
                <w:sz w:val="24"/>
              </w:rPr>
              <w:t>: Е.А. Баратынский, К.Н. Батюшков, А.А. Дельвиг, Н.М. Языков</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22</w:t>
            </w:r>
            <w:r>
              <w:rPr>
                <w:rFonts w:ascii="Times New Roman" w:hAnsi="Times New Roman"/>
                <w:b w:val="false"/>
                <w:i w:val="false"/>
                <w:color w:val="000000"/>
                <w:sz w:val="24"/>
              </w:rPr>
              <w:t xml:space="preserve"> 22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23</w:t>
            </w:r>
            <w:r>
              <w:rPr>
                <w:rFonts w:ascii="Times New Roman" w:hAnsi="Times New Roman"/>
                <w:b w:val="false"/>
                <w:i w:val="false"/>
                <w:color w:val="000000"/>
                <w:sz w:val="24"/>
              </w:rPr>
              <w:t xml:space="preserve"> 23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Лесков.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24</w:t>
            </w:r>
            <w:r>
              <w:rPr>
                <w:rFonts w:ascii="Times New Roman" w:hAnsi="Times New Roman"/>
                <w:b w:val="false"/>
                <w:i w:val="false"/>
                <w:color w:val="000000"/>
                <w:sz w:val="24"/>
              </w:rPr>
              <w:t xml:space="preserve"> 24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Ф.И. Тютчев.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25</w:t>
            </w:r>
            <w:r>
              <w:rPr>
                <w:rFonts w:ascii="Times New Roman" w:hAnsi="Times New Roman"/>
                <w:b w:val="false"/>
                <w:i w:val="false"/>
                <w:color w:val="000000"/>
                <w:sz w:val="24"/>
              </w:rPr>
              <w:t xml:space="preserve"> 25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А.А. Фет.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26</w:t>
            </w:r>
            <w:r>
              <w:rPr>
                <w:rFonts w:ascii="Times New Roman" w:hAnsi="Times New Roman"/>
                <w:b w:val="false"/>
                <w:i w:val="false"/>
                <w:color w:val="000000"/>
                <w:sz w:val="24"/>
              </w:rPr>
              <w:t xml:space="preserve"> 26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27</w:t>
            </w:r>
            <w:r>
              <w:rPr>
                <w:rFonts w:ascii="Times New Roman" w:hAnsi="Times New Roman"/>
                <w:b w:val="false"/>
                <w:i w:val="false"/>
                <w:color w:val="000000"/>
                <w:sz w:val="24"/>
              </w:rPr>
              <w:t xml:space="preserve"> 27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 Салтыков-Щедрин. Сказки: «Повесть о том, как один мужик двух генералов прокормил», «Дикий помещик», «Премудрый пискарь»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28</w:t>
            </w:r>
            <w:r>
              <w:rPr>
                <w:rFonts w:ascii="Times New Roman" w:hAnsi="Times New Roman"/>
                <w:b w:val="false"/>
                <w:i w:val="false"/>
                <w:color w:val="000000"/>
                <w:sz w:val="24"/>
              </w:rPr>
              <w:t xml:space="preserve"> 28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Ф.М. Достоевский.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29</w:t>
            </w:r>
            <w:r>
              <w:rPr>
                <w:rFonts w:ascii="Times New Roman" w:hAnsi="Times New Roman"/>
                <w:b w:val="false"/>
                <w:i w:val="false"/>
                <w:color w:val="000000"/>
                <w:sz w:val="24"/>
              </w:rPr>
              <w:t xml:space="preserve"> 29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Л.Н. Толстой. Рассказ «После бала» и одно произведение (повесть или рассказ) по выбору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30</w:t>
            </w:r>
            <w:r>
              <w:rPr>
                <w:rFonts w:ascii="Times New Roman" w:hAnsi="Times New Roman"/>
                <w:b w:val="false"/>
                <w:i w:val="false"/>
                <w:color w:val="000000"/>
                <w:sz w:val="24"/>
              </w:rPr>
              <w:t xml:space="preserve"> 30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31</w:t>
            </w:r>
            <w:r>
              <w:rPr>
                <w:rFonts w:ascii="Times New Roman" w:hAnsi="Times New Roman"/>
                <w:b w:val="false"/>
                <w:i w:val="false"/>
                <w:color w:val="000000"/>
                <w:sz w:val="24"/>
              </w:rPr>
              <w:t xml:space="preserve"> 31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A.К. Толстой.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32</w:t>
            </w:r>
            <w:r>
              <w:rPr>
                <w:rFonts w:ascii="Times New Roman" w:hAnsi="Times New Roman"/>
                <w:b w:val="false"/>
                <w:i w:val="false"/>
                <w:color w:val="000000"/>
                <w:sz w:val="24"/>
              </w:rPr>
              <w:t xml:space="preserve"> 32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И.А. Бунин.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33</w:t>
            </w:r>
            <w:r>
              <w:rPr>
                <w:rFonts w:ascii="Times New Roman" w:hAnsi="Times New Roman"/>
                <w:b w:val="false"/>
                <w:i w:val="false"/>
                <w:color w:val="000000"/>
                <w:sz w:val="24"/>
              </w:rPr>
              <w:t xml:space="preserve"> 33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А.А. Блок.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34</w:t>
            </w:r>
            <w:r>
              <w:rPr>
                <w:rFonts w:ascii="Times New Roman" w:hAnsi="Times New Roman"/>
                <w:b w:val="false"/>
                <w:i w:val="false"/>
                <w:color w:val="000000"/>
                <w:sz w:val="24"/>
              </w:rPr>
              <w:t xml:space="preserve"> 34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В.В. Маяковский.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35</w:t>
            </w:r>
            <w:r>
              <w:rPr>
                <w:rFonts w:ascii="Times New Roman" w:hAnsi="Times New Roman"/>
                <w:b w:val="false"/>
                <w:i w:val="false"/>
                <w:color w:val="000000"/>
                <w:sz w:val="24"/>
              </w:rPr>
              <w:t xml:space="preserve"> 35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С.А. Есенин.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36</w:t>
            </w:r>
            <w:r>
              <w:rPr>
                <w:rFonts w:ascii="Times New Roman" w:hAnsi="Times New Roman"/>
                <w:b w:val="false"/>
                <w:i w:val="false"/>
                <w:color w:val="000000"/>
                <w:sz w:val="24"/>
              </w:rPr>
              <w:t xml:space="preserve"> 36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Гумилёв.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37</w:t>
            </w:r>
            <w:r>
              <w:rPr>
                <w:rFonts w:ascii="Times New Roman" w:hAnsi="Times New Roman"/>
                <w:b w:val="false"/>
                <w:i w:val="false"/>
                <w:color w:val="000000"/>
                <w:sz w:val="24"/>
              </w:rPr>
              <w:t xml:space="preserve"> 37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 Цветаева.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38</w:t>
            </w:r>
            <w:r>
              <w:rPr>
                <w:rFonts w:ascii="Times New Roman" w:hAnsi="Times New Roman"/>
                <w:b w:val="false"/>
                <w:i w:val="false"/>
                <w:color w:val="000000"/>
                <w:sz w:val="24"/>
              </w:rPr>
              <w:t xml:space="preserve"> 38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О.Э. Мандельштам.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39</w:t>
            </w:r>
            <w:r>
              <w:rPr>
                <w:rFonts w:ascii="Times New Roman" w:hAnsi="Times New Roman"/>
                <w:b w:val="false"/>
                <w:i w:val="false"/>
                <w:color w:val="000000"/>
                <w:sz w:val="24"/>
              </w:rPr>
              <w:t xml:space="preserve"> 39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Б.Л. Пастернак.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40</w:t>
            </w:r>
            <w:r>
              <w:rPr>
                <w:rFonts w:ascii="Times New Roman" w:hAnsi="Times New Roman"/>
                <w:b w:val="false"/>
                <w:i w:val="false"/>
                <w:color w:val="000000"/>
                <w:sz w:val="24"/>
              </w:rPr>
              <w:t xml:space="preserve"> 40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Куприн (одно произведение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41</w:t>
            </w:r>
            <w:r>
              <w:rPr>
                <w:rFonts w:ascii="Times New Roman" w:hAnsi="Times New Roman"/>
                <w:b w:val="false"/>
                <w:i w:val="false"/>
                <w:color w:val="000000"/>
                <w:sz w:val="24"/>
              </w:rPr>
              <w:t xml:space="preserve"> 41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Шолохов. Рассказ «Судьба человека»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42</w:t>
            </w:r>
            <w:r>
              <w:rPr>
                <w:rFonts w:ascii="Times New Roman" w:hAnsi="Times New Roman"/>
                <w:b w:val="false"/>
                <w:i w:val="false"/>
                <w:color w:val="000000"/>
                <w:sz w:val="24"/>
              </w:rPr>
              <w:t xml:space="preserve"> 42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43</w:t>
            </w:r>
            <w:r>
              <w:rPr>
                <w:rFonts w:ascii="Times New Roman" w:hAnsi="Times New Roman"/>
                <w:b w:val="false"/>
                <w:i w:val="false"/>
                <w:color w:val="000000"/>
                <w:sz w:val="24"/>
              </w:rPr>
              <w:t xml:space="preserve"> 43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В.М. Шукшин. Рассказы: «Чудик», «Стенька Разин», «Критики»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44</w:t>
            </w:r>
            <w:r>
              <w:rPr>
                <w:rFonts w:ascii="Times New Roman" w:hAnsi="Times New Roman"/>
                <w:b w:val="false"/>
                <w:i w:val="false"/>
                <w:color w:val="000000"/>
                <w:sz w:val="24"/>
              </w:rPr>
              <w:t xml:space="preserve"> 44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Солженицын. Рассказ «Матрёнин двор»</w:t>
            </w:r>
          </w:p>
        </w:tc>
      </w:tr>
      <w:tr>
        <w:trPr>
          <w:trHeight w:val="234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45</w:t>
            </w:r>
            <w:r>
              <w:rPr>
                <w:rFonts w:ascii="Times New Roman" w:hAnsi="Times New Roman"/>
                <w:b w:val="false"/>
                <w:i w:val="false"/>
                <w:color w:val="000000"/>
                <w:sz w:val="24"/>
              </w:rPr>
              <w:t xml:space="preserve"> 45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trPr>
          <w:trHeight w:val="282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46</w:t>
            </w:r>
            <w:r>
              <w:rPr>
                <w:rFonts w:ascii="Times New Roman" w:hAnsi="Times New Roman"/>
                <w:b w:val="false"/>
                <w:i w:val="false"/>
                <w:color w:val="000000"/>
                <w:sz w:val="24"/>
              </w:rPr>
              <w:t xml:space="preserve"> 46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47</w:t>
            </w:r>
            <w:r>
              <w:rPr>
                <w:rFonts w:ascii="Times New Roman" w:hAnsi="Times New Roman"/>
                <w:b w:val="false"/>
                <w:i w:val="false"/>
                <w:color w:val="000000"/>
                <w:sz w:val="24"/>
              </w:rPr>
              <w:t xml:space="preserve"> 47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48</w:t>
            </w:r>
            <w:r>
              <w:rPr>
                <w:rFonts w:ascii="Times New Roman" w:hAnsi="Times New Roman"/>
                <w:b w:val="false"/>
                <w:i w:val="false"/>
                <w:color w:val="000000"/>
                <w:sz w:val="24"/>
              </w:rPr>
              <w:t xml:space="preserve"> 48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зарубежной литературы: по выбору (в том числе Гомера, М. Сервантеса, У. Шекспира, Ж.-Б. Мольера)</w:t>
            </w:r>
          </w:p>
        </w:tc>
      </w:tr>
    </w:tbl>
    <w:p>
      <w:pPr>
        <w:spacing w:before="0" w:after="0" w:line="336"/>
        <w:ind w:left="120"/>
        <w:jc w:val="left"/>
      </w:pPr>
    </w:p>
    <w:bookmarkStart w:name="block-54919264" w:id="114"/>
    <w:p>
      <w:pPr>
        <w:sectPr>
          <w:pgSz w:w="11906" w:h="16383" w:orient="portrait"/>
        </w:sectPr>
      </w:pPr>
    </w:p>
    <w:bookmarkEnd w:id="114"/>
    <w:bookmarkEnd w:id="113"/>
    <w:bookmarkStart w:name="block-54919261" w:id="1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f100f48-434a-44f2-b9f0-5dbd482f0e8c" w:id="116"/>
      <w:r>
        <w:rPr>
          <w:rFonts w:ascii="Times New Roman" w:hAnsi="Times New Roman"/>
          <w:b w:val="false"/>
          <w:i w:val="false"/>
          <w:color w:val="000000"/>
          <w:sz w:val="28"/>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bookmarkEnd w:id="116"/>
      <w:r>
        <w:rPr>
          <w:sz w:val="28"/>
        </w:rPr>
        <w:br/>
      </w:r>
      <w:bookmarkStart w:name="1f100f48-434a-44f2-b9f0-5dbd482f0e8c" w:id="117"/>
      <w:r>
        <w:rPr>
          <w:rFonts w:ascii="Times New Roman" w:hAnsi="Times New Roman"/>
          <w:b w:val="false"/>
          <w:i w:val="false"/>
          <w:color w:val="000000"/>
          <w:sz w:val="28"/>
        </w:rPr>
        <w:t xml:space="preserve"> •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bookmarkEnd w:id="117"/>
      <w:r>
        <w:rPr>
          <w:sz w:val="28"/>
        </w:rPr>
        <w:br/>
      </w:r>
      <w:bookmarkStart w:name="1f100f48-434a-44f2-b9f0-5dbd482f0e8c" w:id="118"/>
      <w:r>
        <w:rPr>
          <w:rFonts w:ascii="Times New Roman" w:hAnsi="Times New Roman"/>
          <w:b w:val="false"/>
          <w:i w:val="false"/>
          <w:color w:val="000000"/>
          <w:sz w:val="28"/>
        </w:rPr>
        <w:t xml:space="preserve"> • Литература: 8-й класс: учебник: в 2 частях; 12-е издание, переработанное Коровина В.Я., Журавлев В.П., Коровин В.И. Акционерное общество «Издательство «Просвещение»</w:t>
      </w:r>
      <w:bookmarkEnd w:id="118"/>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65c2f96-378d-4c13-9dce-56f666e6bfa8" w:id="119"/>
      <w:r>
        <w:rPr>
          <w:rFonts w:ascii="Times New Roman" w:hAnsi="Times New Roman"/>
          <w:b w:val="false"/>
          <w:i w:val="false"/>
          <w:color w:val="000000"/>
          <w:sz w:val="28"/>
        </w:rPr>
        <w:t>М.А Аристова Литература диагностические работы 5 класс</w:t>
      </w:r>
      <w:bookmarkEnd w:id="119"/>
      <w:r>
        <w:rPr>
          <w:sz w:val="28"/>
        </w:rPr>
        <w:br/>
      </w:r>
      <w:bookmarkStart w:name="965c2f96-378d-4c13-9dce-56f666e6bfa8" w:id="120"/>
      <w:r>
        <w:rPr>
          <w:rFonts w:ascii="Times New Roman" w:hAnsi="Times New Roman"/>
          <w:b w:val="false"/>
          <w:i w:val="false"/>
          <w:color w:val="000000"/>
          <w:sz w:val="28"/>
        </w:rPr>
        <w:t xml:space="preserve"> В.Я Коровина В.П Журавлев Дидактические материалы "Читаем, думаем, спорим..."</w:t>
      </w:r>
      <w:bookmarkEnd w:id="120"/>
      <w:r>
        <w:rPr>
          <w:sz w:val="28"/>
        </w:rPr>
        <w:br/>
      </w:r>
      <w:bookmarkStart w:name="965c2f96-378d-4c13-9dce-56f666e6bfa8" w:id="121"/>
      <w:r>
        <w:rPr>
          <w:rFonts w:ascii="Times New Roman" w:hAnsi="Times New Roman"/>
          <w:b w:val="false"/>
          <w:i w:val="false"/>
          <w:color w:val="000000"/>
          <w:sz w:val="28"/>
        </w:rPr>
        <w:t xml:space="preserve"> Поурочные планы во учебнику В.Я Коровина В.П Журавлева . Н.В Егорова.</w:t>
      </w:r>
      <w:bookmarkEnd w:id="121"/>
      <w:r>
        <w:rPr>
          <w:sz w:val="28"/>
        </w:rPr>
        <w:br/>
      </w:r>
      <w:bookmarkStart w:name="965c2f96-378d-4c13-9dce-56f666e6bfa8" w:id="122"/>
      <w:r>
        <w:rPr>
          <w:rFonts w:ascii="Times New Roman" w:hAnsi="Times New Roman"/>
          <w:b w:val="false"/>
          <w:i w:val="false"/>
          <w:color w:val="000000"/>
          <w:sz w:val="28"/>
        </w:rPr>
        <w:t xml:space="preserve"> Анализ произведений русской литературы 5 класс. Е.Л Ерохина</w:t>
      </w:r>
      <w:bookmarkEnd w:id="122"/>
      <w:r>
        <w:rPr>
          <w:sz w:val="28"/>
        </w:rPr>
        <w:br/>
      </w:r>
      <w:bookmarkStart w:name="965c2f96-378d-4c13-9dce-56f666e6bfa8" w:id="123"/>
      <w:r>
        <w:rPr>
          <w:rFonts w:ascii="Times New Roman" w:hAnsi="Times New Roman"/>
          <w:b w:val="false"/>
          <w:i w:val="false"/>
          <w:color w:val="000000"/>
          <w:sz w:val="28"/>
        </w:rPr>
        <w:t xml:space="preserve"> Н. В Егорова Поурочные разработки уроков литературы в 6 классе.</w:t>
      </w:r>
      <w:bookmarkEnd w:id="123"/>
      <w:r>
        <w:rPr>
          <w:sz w:val="28"/>
        </w:rPr>
        <w:br/>
      </w:r>
      <w:bookmarkStart w:name="965c2f96-378d-4c13-9dce-56f666e6bfa8" w:id="124"/>
      <w:r>
        <w:rPr>
          <w:rFonts w:ascii="Times New Roman" w:hAnsi="Times New Roman"/>
          <w:b w:val="false"/>
          <w:i w:val="false"/>
          <w:color w:val="000000"/>
          <w:sz w:val="28"/>
        </w:rPr>
        <w:t xml:space="preserve"> Н.В Егорова Поурочные разработки уроков литературы в 8 классе.</w:t>
      </w:r>
      <w:bookmarkEnd w:id="124"/>
      <w:r>
        <w:rPr>
          <w:sz w:val="28"/>
        </w:rPr>
        <w:br/>
      </w:r>
      <w:bookmarkStart w:name="965c2f96-378d-4c13-9dce-56f666e6bfa8" w:id="125"/>
      <w:r>
        <w:rPr>
          <w:rFonts w:ascii="Times New Roman" w:hAnsi="Times New Roman"/>
          <w:b w:val="false"/>
          <w:i w:val="false"/>
          <w:color w:val="000000"/>
          <w:sz w:val="28"/>
        </w:rPr>
        <w:t xml:space="preserve"> Читаем, Думаем, Спорим. Методические материалы по литературе</w:t>
      </w:r>
      <w:bookmarkEnd w:id="125"/>
      <w:r>
        <w:rPr>
          <w:sz w:val="28"/>
        </w:rPr>
        <w:br/>
      </w:r>
      <w:bookmarkStart w:name="965c2f96-378d-4c13-9dce-56f666e6bfa8" w:id="126"/>
      <w:bookmarkEnd w:id="126"/>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680be9b-368a-4013-95ac-09d499c3ce1d" w:id="127"/>
      <w:r>
        <w:rPr>
          <w:rFonts w:ascii="Times New Roman" w:hAnsi="Times New Roman"/>
          <w:b w:val="false"/>
          <w:i w:val="false"/>
          <w:color w:val="000000"/>
          <w:sz w:val="28"/>
        </w:rPr>
        <w:t>Энциклопедии, словари</w:t>
      </w:r>
      <w:bookmarkEnd w:id="127"/>
      <w:r>
        <w:rPr>
          <w:sz w:val="28"/>
        </w:rPr>
        <w:br/>
      </w:r>
      <w:bookmarkStart w:name="b680be9b-368a-4013-95ac-09d499c3ce1d" w:id="128"/>
      <w:r>
        <w:rPr>
          <w:rFonts w:ascii="Times New Roman" w:hAnsi="Times New Roman"/>
          <w:b w:val="false"/>
          <w:i w:val="false"/>
          <w:color w:val="000000"/>
          <w:sz w:val="28"/>
        </w:rPr>
        <w:t xml:space="preserve"> www.krugosvet.ru Универсальная энциклопедия «Кругосвет». www.mbricon.ru Энциклопедия</w:t>
      </w:r>
      <w:bookmarkEnd w:id="128"/>
      <w:r>
        <w:rPr>
          <w:sz w:val="28"/>
        </w:rPr>
        <w:br/>
      </w:r>
      <w:bookmarkStart w:name="b680be9b-368a-4013-95ac-09d499c3ce1d" w:id="129"/>
      <w:r>
        <w:rPr>
          <w:rFonts w:ascii="Times New Roman" w:hAnsi="Times New Roman"/>
          <w:b w:val="false"/>
          <w:i w:val="false"/>
          <w:color w:val="000000"/>
          <w:sz w:val="28"/>
        </w:rPr>
        <w:t xml:space="preserve"> «Рубрикон».</w:t>
      </w:r>
      <w:bookmarkEnd w:id="129"/>
      <w:r>
        <w:rPr>
          <w:sz w:val="28"/>
        </w:rPr>
        <w:br/>
      </w:r>
      <w:bookmarkStart w:name="b680be9b-368a-4013-95ac-09d499c3ce1d" w:id="130"/>
      <w:r>
        <w:rPr>
          <w:rFonts w:ascii="Times New Roman" w:hAnsi="Times New Roman"/>
          <w:b w:val="false"/>
          <w:i w:val="false"/>
          <w:color w:val="000000"/>
          <w:sz w:val="28"/>
        </w:rPr>
        <w:t xml:space="preserve"> www.slovari.ru Электронные словари.</w:t>
      </w:r>
      <w:bookmarkEnd w:id="130"/>
      <w:r>
        <w:rPr>
          <w:sz w:val="28"/>
        </w:rPr>
        <w:br/>
      </w:r>
      <w:bookmarkStart w:name="b680be9b-368a-4013-95ac-09d499c3ce1d" w:id="131"/>
      <w:r>
        <w:rPr>
          <w:rFonts w:ascii="Times New Roman" w:hAnsi="Times New Roman"/>
          <w:b w:val="false"/>
          <w:i w:val="false"/>
          <w:color w:val="000000"/>
          <w:sz w:val="28"/>
        </w:rPr>
        <w:t xml:space="preserve"> www.gramota.ru Справочно-информационный интернет- портал «Русский язык». www.myfliology.ru</w:t>
      </w:r>
      <w:bookmarkEnd w:id="131"/>
      <w:r>
        <w:rPr>
          <w:sz w:val="28"/>
        </w:rPr>
        <w:br/>
      </w:r>
      <w:bookmarkStart w:name="b680be9b-368a-4013-95ac-09d499c3ce1d" w:id="132"/>
      <w:r>
        <w:rPr>
          <w:rFonts w:ascii="Times New Roman" w:hAnsi="Times New Roman"/>
          <w:b w:val="false"/>
          <w:i w:val="false"/>
          <w:color w:val="000000"/>
          <w:sz w:val="28"/>
        </w:rPr>
        <w:t xml:space="preserve"> Мифологическая энциклопедия.</w:t>
      </w:r>
      <w:bookmarkEnd w:id="132"/>
      <w:r>
        <w:rPr>
          <w:sz w:val="28"/>
        </w:rPr>
        <w:br/>
      </w:r>
      <w:bookmarkStart w:name="b680be9b-368a-4013-95ac-09d499c3ce1d" w:id="133"/>
      <w:r>
        <w:rPr>
          <w:rFonts w:ascii="Times New Roman" w:hAnsi="Times New Roman"/>
          <w:b w:val="false"/>
          <w:i w:val="false"/>
          <w:color w:val="000000"/>
          <w:sz w:val="28"/>
        </w:rPr>
        <w:t xml:space="preserve"> www.wikipedia.ru Универсальная энциклопедия «Википедия».</w:t>
      </w:r>
      <w:bookmarkEnd w:id="133"/>
      <w:r>
        <w:rPr>
          <w:sz w:val="28"/>
        </w:rPr>
        <w:br/>
      </w:r>
      <w:bookmarkStart w:name="b680be9b-368a-4013-95ac-09d499c3ce1d" w:id="134"/>
      <w:r>
        <w:rPr>
          <w:rFonts w:ascii="Times New Roman" w:hAnsi="Times New Roman"/>
          <w:b w:val="false"/>
          <w:i w:val="false"/>
          <w:color w:val="000000"/>
          <w:sz w:val="28"/>
        </w:rPr>
        <w:t xml:space="preserve"> Образовательные порталы</w:t>
      </w:r>
      <w:bookmarkEnd w:id="134"/>
      <w:r>
        <w:rPr>
          <w:sz w:val="28"/>
        </w:rPr>
        <w:br/>
      </w:r>
      <w:bookmarkStart w:name="b680be9b-368a-4013-95ac-09d499c3ce1d" w:id="135"/>
      <w:r>
        <w:rPr>
          <w:rFonts w:ascii="Times New Roman" w:hAnsi="Times New Roman"/>
          <w:b w:val="false"/>
          <w:i w:val="false"/>
          <w:color w:val="000000"/>
          <w:sz w:val="28"/>
        </w:rPr>
        <w:t xml:space="preserve"> http://www.school-collection.edu.ru — единая коллекция цифровых образовательных ресурсов.</w:t>
      </w:r>
      <w:bookmarkEnd w:id="135"/>
      <w:r>
        <w:rPr>
          <w:sz w:val="28"/>
        </w:rPr>
        <w:br/>
      </w:r>
      <w:bookmarkStart w:name="b680be9b-368a-4013-95ac-09d499c3ce1d" w:id="136"/>
      <w:r>
        <w:rPr>
          <w:rFonts w:ascii="Times New Roman" w:hAnsi="Times New Roman"/>
          <w:b w:val="false"/>
          <w:i w:val="false"/>
          <w:color w:val="000000"/>
          <w:sz w:val="28"/>
        </w:rPr>
        <w:t xml:space="preserve"> http://www.ege.edu.ru/ - Единый Государственный</w:t>
      </w:r>
      <w:bookmarkEnd w:id="136"/>
      <w:r>
        <w:rPr>
          <w:sz w:val="28"/>
        </w:rPr>
        <w:br/>
      </w:r>
      <w:bookmarkStart w:name="b680be9b-368a-4013-95ac-09d499c3ce1d" w:id="137"/>
      <w:r>
        <w:rPr>
          <w:rFonts w:ascii="Times New Roman" w:hAnsi="Times New Roman"/>
          <w:b w:val="false"/>
          <w:i w:val="false"/>
          <w:color w:val="000000"/>
          <w:sz w:val="28"/>
        </w:rPr>
        <w:t xml:space="preserve"> Экзамен http</w:t>
      </w:r>
      <w:bookmarkEnd w:id="137"/>
      <w:r>
        <w:rPr>
          <w:sz w:val="28"/>
        </w:rPr>
        <w:br/>
      </w:r>
      <w:bookmarkStart w:name="b680be9b-368a-4013-95ac-09d499c3ce1d" w:id="138"/>
      <w:r>
        <w:rPr>
          <w:rFonts w:ascii="Times New Roman" w:hAnsi="Times New Roman"/>
          <w:b w:val="false"/>
          <w:i w:val="false"/>
          <w:color w:val="000000"/>
          <w:sz w:val="28"/>
        </w:rPr>
        <w:t xml:space="preserve"> ://www.standart.edu.ru/ - Федеральный Государственный Образовательный Стандарт http://www.edu.ru/</w:t>
      </w:r>
      <w:bookmarkEnd w:id="138"/>
      <w:r>
        <w:rPr>
          <w:sz w:val="28"/>
        </w:rPr>
        <w:br/>
      </w:r>
      <w:bookmarkStart w:name="b680be9b-368a-4013-95ac-09d499c3ce1d" w:id="139"/>
      <w:r>
        <w:rPr>
          <w:rFonts w:ascii="Times New Roman" w:hAnsi="Times New Roman"/>
          <w:b w:val="false"/>
          <w:i w:val="false"/>
          <w:color w:val="000000"/>
          <w:sz w:val="28"/>
        </w:rPr>
        <w:t xml:space="preserve"> - Российский образовательный портал</w:t>
      </w:r>
      <w:bookmarkEnd w:id="139"/>
      <w:r>
        <w:rPr>
          <w:sz w:val="28"/>
        </w:rPr>
        <w:br/>
      </w:r>
      <w:bookmarkStart w:name="b680be9b-368a-4013-95ac-09d499c3ce1d" w:id="140"/>
      <w:r>
        <w:rPr>
          <w:rFonts w:ascii="Times New Roman" w:hAnsi="Times New Roman"/>
          <w:b w:val="false"/>
          <w:i w:val="false"/>
          <w:color w:val="000000"/>
          <w:sz w:val="28"/>
        </w:rPr>
        <w:t xml:space="preserve"> http://www.school.edu.ru/ - Российский общеобразовательный портал http://fcior.edu.ru/ - Федеральный</w:t>
      </w:r>
      <w:bookmarkEnd w:id="140"/>
      <w:r>
        <w:rPr>
          <w:sz w:val="28"/>
        </w:rPr>
        <w:br/>
      </w:r>
      <w:bookmarkStart w:name="b680be9b-368a-4013-95ac-09d499c3ce1d" w:id="141"/>
      <w:r>
        <w:rPr>
          <w:rFonts w:ascii="Times New Roman" w:hAnsi="Times New Roman"/>
          <w:b w:val="false"/>
          <w:i w:val="false"/>
          <w:color w:val="000000"/>
          <w:sz w:val="28"/>
        </w:rPr>
        <w:t xml:space="preserve"> центр информационно-образовательных ресурсов</w:t>
      </w:r>
      <w:bookmarkEnd w:id="141"/>
      <w:r>
        <w:rPr>
          <w:sz w:val="28"/>
        </w:rPr>
        <w:br/>
      </w:r>
      <w:bookmarkStart w:name="b680be9b-368a-4013-95ac-09d499c3ce1d" w:id="142"/>
      <w:r>
        <w:rPr>
          <w:rFonts w:ascii="Times New Roman" w:hAnsi="Times New Roman"/>
          <w:b w:val="false"/>
          <w:i w:val="false"/>
          <w:color w:val="000000"/>
          <w:sz w:val="28"/>
        </w:rPr>
        <w:t xml:space="preserve"> http://window.edu.ru/ - Единое окно доступа к образовательным ресурсам http://lit.1september.ru/urok/ -</w:t>
      </w:r>
      <w:bookmarkEnd w:id="142"/>
      <w:r>
        <w:rPr>
          <w:sz w:val="28"/>
        </w:rPr>
        <w:br/>
      </w:r>
      <w:bookmarkStart w:name="b680be9b-368a-4013-95ac-09d499c3ce1d" w:id="143"/>
      <w:r>
        <w:rPr>
          <w:rFonts w:ascii="Times New Roman" w:hAnsi="Times New Roman"/>
          <w:b w:val="false"/>
          <w:i w:val="false"/>
          <w:color w:val="000000"/>
          <w:sz w:val="28"/>
        </w:rPr>
        <w:t xml:space="preserve"> Я иду на урок литературы http://www.alleng.ru/edu/liter1.htm - Образовательные ресурсы интернета. К</w:t>
      </w:r>
      <w:bookmarkEnd w:id="143"/>
      <w:r>
        <w:rPr>
          <w:sz w:val="28"/>
        </w:rPr>
        <w:br/>
      </w:r>
      <w:bookmarkStart w:name="b680be9b-368a-4013-95ac-09d499c3ce1d" w:id="144"/>
      <w:r>
        <w:rPr>
          <w:rFonts w:ascii="Times New Roman" w:hAnsi="Times New Roman"/>
          <w:b w:val="false"/>
          <w:i w:val="false"/>
          <w:color w:val="000000"/>
          <w:sz w:val="28"/>
        </w:rPr>
        <w:t xml:space="preserve"> уроку литературы.http://mlis.ru/- Методико-литературный интернет-сервис (МЛИС) создается как виртуальное пространство, аккумулирующее научный, методический, педагогический опыт, актуальный для современного учителя литературыhttp://philology.ruslibrary.ru/– Электронная библиотека специальной филологической литературы</w:t>
      </w:r>
      <w:bookmarkEnd w:id="144"/>
      <w:r>
        <w:rPr>
          <w:sz w:val="28"/>
        </w:rPr>
        <w:br/>
      </w:r>
      <w:bookmarkStart w:name="b680be9b-368a-4013-95ac-09d499c3ce1d" w:id="145"/>
      <w:r>
        <w:rPr>
          <w:rFonts w:ascii="Times New Roman" w:hAnsi="Times New Roman"/>
          <w:b w:val="false"/>
          <w:i w:val="false"/>
          <w:color w:val="000000"/>
          <w:sz w:val="28"/>
        </w:rPr>
        <w:t xml:space="preserve"> http://magazines.russ.ru/ – Журнальный зал – литературно-художественные и гуманитарные русские журналы, выходящие в России и за рубежом</w:t>
      </w:r>
      <w:bookmarkEnd w:id="145"/>
      <w:r>
        <w:rPr>
          <w:sz w:val="28"/>
        </w:rPr>
        <w:br/>
      </w:r>
      <w:bookmarkStart w:name="b680be9b-368a-4013-95ac-09d499c3ce1d" w:id="146"/>
      <w:r>
        <w:rPr>
          <w:rFonts w:ascii="Times New Roman" w:hAnsi="Times New Roman"/>
          <w:b w:val="false"/>
          <w:i w:val="false"/>
          <w:color w:val="000000"/>
          <w:sz w:val="28"/>
        </w:rPr>
        <w:t xml:space="preserve"> http://lib.prosv.ru/– «Школьная библиотека» – проект издательства «Просвещение» – вся школьная программа по литературе на одном сайте</w:t>
      </w:r>
      <w:bookmarkEnd w:id="146"/>
      <w:r>
        <w:rPr>
          <w:sz w:val="28"/>
        </w:rPr>
        <w:br/>
      </w:r>
      <w:bookmarkStart w:name="b680be9b-368a-4013-95ac-09d499c3ce1d" w:id="147"/>
      <w:r>
        <w:rPr>
          <w:rFonts w:ascii="Times New Roman" w:hAnsi="Times New Roman"/>
          <w:b w:val="false"/>
          <w:i w:val="false"/>
          <w:color w:val="000000"/>
          <w:sz w:val="28"/>
        </w:rPr>
        <w:t xml:space="preserve"> http://lit.1september.ru/ – Электронная версия газеты «Литература». Сайт для учителей «Я иду на урок литературы»http://www.edu.ru/modules.php?op=modload name=Web_Links file=index l_op=viewlink cid=299 fids=269/- Каталог образовательных ресурсов по литературе</w:t>
      </w:r>
      <w:bookmarkEnd w:id="147"/>
      <w:r>
        <w:rPr>
          <w:sz w:val="28"/>
        </w:rPr>
        <w:br/>
      </w:r>
      <w:bookmarkStart w:name="b680be9b-368a-4013-95ac-09d499c3ce1d" w:id="148"/>
      <w:r>
        <w:rPr>
          <w:rFonts w:ascii="Times New Roman" w:hAnsi="Times New Roman"/>
          <w:b w:val="false"/>
          <w:i w:val="false"/>
          <w:color w:val="000000"/>
          <w:sz w:val="28"/>
        </w:rPr>
        <w:t xml:space="preserve"> http://litera.edu.ru/ – Коллекция: русская и зарубежная литература для школы</w:t>
      </w:r>
      <w:bookmarkEnd w:id="148"/>
      <w:r>
        <w:rPr>
          <w:sz w:val="28"/>
        </w:rPr>
        <w:br/>
      </w:r>
      <w:r>
        <w:rPr>
          <w:sz w:val="28"/>
        </w:rPr>
        <w:br/>
      </w:r>
      <w:bookmarkStart w:name="b680be9b-368a-4013-95ac-09d499c3ce1d" w:id="149"/>
      <w:bookmarkEnd w:id="149"/>
    </w:p>
    <w:bookmarkStart w:name="block-54919261" w:id="150"/>
    <w:p>
      <w:pPr>
        <w:sectPr>
          <w:pgSz w:w="11906" w:h="16383" w:orient="portrait"/>
        </w:sectPr>
      </w:pPr>
    </w:p>
    <w:bookmarkEnd w:id="150"/>
    <w:bookmarkEnd w:id="11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a198380" Type="http://schemas.openxmlformats.org/officeDocument/2006/relationships/hyperlink" Id="rId167"/>
    <Relationship TargetMode="External" Target="https://m.edsoo.ru/8a198498" Type="http://schemas.openxmlformats.org/officeDocument/2006/relationships/hyperlink" Id="rId168"/>
    <Relationship TargetMode="External" Target="https://m.edsoo.ru/8a1985ce" Type="http://schemas.openxmlformats.org/officeDocument/2006/relationships/hyperlink" Id="rId169"/>
    <Relationship TargetMode="External" Target="https://m.edsoo.ru/8a198d80" Type="http://schemas.openxmlformats.org/officeDocument/2006/relationships/hyperlink" Id="rId170"/>
    <Relationship TargetMode="External" Target="https://m.edsoo.ru/8a199028" Type="http://schemas.openxmlformats.org/officeDocument/2006/relationships/hyperlink" Id="rId171"/>
    <Relationship TargetMode="External" Target="https://m.edsoo.ru/8a198ea2" Type="http://schemas.openxmlformats.org/officeDocument/2006/relationships/hyperlink" Id="rId172"/>
    <Relationship TargetMode="External" Target="https://m.edsoo.ru/8a19914a" Type="http://schemas.openxmlformats.org/officeDocument/2006/relationships/hyperlink" Id="rId173"/>
    <Relationship TargetMode="External" Target="https://m.edsoo.ru/8a199258" Type="http://schemas.openxmlformats.org/officeDocument/2006/relationships/hyperlink" Id="rId174"/>
    <Relationship TargetMode="External" Target="https://m.edsoo.ru/8a199366" Type="http://schemas.openxmlformats.org/officeDocument/2006/relationships/hyperlink" Id="rId175"/>
    <Relationship TargetMode="External" Target="https://m.edsoo.ru/8a19947e" Type="http://schemas.openxmlformats.org/officeDocument/2006/relationships/hyperlink" Id="rId176"/>
    <Relationship TargetMode="External" Target="https://m.edsoo.ru/8a1995aa" Type="http://schemas.openxmlformats.org/officeDocument/2006/relationships/hyperlink" Id="rId177"/>
    <Relationship TargetMode="External" Target="https://m.edsoo.ru/8a199820" Type="http://schemas.openxmlformats.org/officeDocument/2006/relationships/hyperlink" Id="rId178"/>
    <Relationship TargetMode="External" Target="https://m.edsoo.ru/8a1999e2" Type="http://schemas.openxmlformats.org/officeDocument/2006/relationships/hyperlink" Id="rId179"/>
    <Relationship TargetMode="External" Target="https://m.edsoo.ru/8a199b04" Type="http://schemas.openxmlformats.org/officeDocument/2006/relationships/hyperlink" Id="rId180"/>
    <Relationship TargetMode="External" Target="https://m.edsoo.ru/8a199c30" Type="http://schemas.openxmlformats.org/officeDocument/2006/relationships/hyperlink" Id="rId181"/>
    <Relationship TargetMode="External" Target="https://m.edsoo.ru/8a199d48" Type="http://schemas.openxmlformats.org/officeDocument/2006/relationships/hyperlink" Id="rId182"/>
    <Relationship TargetMode="External" Target="https://m.edsoo.ru/8a199e60" Type="http://schemas.openxmlformats.org/officeDocument/2006/relationships/hyperlink" Id="rId183"/>
    <Relationship TargetMode="External" Target="https://m.edsoo.ru/8bc29050" Type="http://schemas.openxmlformats.org/officeDocument/2006/relationships/hyperlink" Id="rId184"/>
    <Relationship TargetMode="External" Target="https://m.edsoo.ru/8bc29154" Type="http://schemas.openxmlformats.org/officeDocument/2006/relationships/hyperlink" Id="rId185"/>
    <Relationship TargetMode="External" Target="https://m.edsoo.ru/8bc2662a" Type="http://schemas.openxmlformats.org/officeDocument/2006/relationships/hyperlink" Id="rId186"/>
    <Relationship TargetMode="External" Target="https://m.edsoo.ru/8bc26ba2" Type="http://schemas.openxmlformats.org/officeDocument/2006/relationships/hyperlink" Id="rId187"/>
    <Relationship TargetMode="External" Target="https://m.edsoo.ru/8bc26918" Type="http://schemas.openxmlformats.org/officeDocument/2006/relationships/hyperlink" Id="rId188"/>
    <Relationship TargetMode="External" Target="https://m.edsoo.ru/8bc26a6c" Type="http://schemas.openxmlformats.org/officeDocument/2006/relationships/hyperlink" Id="rId189"/>
    <Relationship TargetMode="External" Target="https://m.edsoo.ru/8bc28452" Type="http://schemas.openxmlformats.org/officeDocument/2006/relationships/hyperlink" Id="rId190"/>
    <Relationship TargetMode="External" Target="https://m.edsoo.ru/8bc28574" Type="http://schemas.openxmlformats.org/officeDocument/2006/relationships/hyperlink" Id="rId191"/>
    <Relationship TargetMode="External" Target="https://m.edsoo.ru/8bc27b60" Type="http://schemas.openxmlformats.org/officeDocument/2006/relationships/hyperlink" Id="rId192"/>
    <Relationship TargetMode="External" Target="https://m.edsoo.ru/8bc27c82" Type="http://schemas.openxmlformats.org/officeDocument/2006/relationships/hyperlink" Id="rId193"/>
    <Relationship TargetMode="External" Target="https://m.edsoo.ru/8bc27da4" Type="http://schemas.openxmlformats.org/officeDocument/2006/relationships/hyperlink" Id="rId194"/>
    <Relationship TargetMode="External" Target="https://m.edsoo.ru/8bc27f98" Type="http://schemas.openxmlformats.org/officeDocument/2006/relationships/hyperlink" Id="rId195"/>
    <Relationship TargetMode="External" Target="https://m.edsoo.ru/8bc28146" Type="http://schemas.openxmlformats.org/officeDocument/2006/relationships/hyperlink" Id="rId196"/>
    <Relationship TargetMode="External" Target="https://m.edsoo.ru/8bc27926" Type="http://schemas.openxmlformats.org/officeDocument/2006/relationships/hyperlink" Id="rId197"/>
    <Relationship TargetMode="External" Target="https://m.edsoo.ru/8bc27a48" Type="http://schemas.openxmlformats.org/officeDocument/2006/relationships/hyperlink" Id="rId198"/>
    <Relationship TargetMode="External" Target="https://m.edsoo.ru/8bc288a8" Type="http://schemas.openxmlformats.org/officeDocument/2006/relationships/hyperlink" Id="rId199"/>
    <Relationship TargetMode="External" Target="https://m.edsoo.ru/8bc28b32" Type="http://schemas.openxmlformats.org/officeDocument/2006/relationships/hyperlink" Id="rId200"/>
    <Relationship TargetMode="External" Target="https://m.edsoo.ru/8bc28c36" Type="http://schemas.openxmlformats.org/officeDocument/2006/relationships/hyperlink" Id="rId201"/>
    <Relationship TargetMode="External" Target="https://m.edsoo.ru/8bc28e52" Type="http://schemas.openxmlformats.org/officeDocument/2006/relationships/hyperlink" Id="rId202"/>
    <Relationship TargetMode="External" Target="https://m.edsoo.ru/8bc28d3a" Type="http://schemas.openxmlformats.org/officeDocument/2006/relationships/hyperlink" Id="rId203"/>
    <Relationship TargetMode="External" Target="https://m.edsoo.ru/8bc28f4c" Type="http://schemas.openxmlformats.org/officeDocument/2006/relationships/hyperlink" Id="rId204"/>
    <Relationship TargetMode="External" Target="https://m.edsoo.ru/8bc2a3a6" Type="http://schemas.openxmlformats.org/officeDocument/2006/relationships/hyperlink" Id="rId205"/>
    <Relationship TargetMode="External" Target="https://m.edsoo.ru/8bc29fd2" Type="http://schemas.openxmlformats.org/officeDocument/2006/relationships/hyperlink" Id="rId206"/>
    <Relationship TargetMode="External" Target="https://m.edsoo.ru/8bc2a108" Type="http://schemas.openxmlformats.org/officeDocument/2006/relationships/hyperlink" Id="rId207"/>
    <Relationship TargetMode="External" Target="https://m.edsoo.ru/8bc26d78" Type="http://schemas.openxmlformats.org/officeDocument/2006/relationships/hyperlink" Id="rId208"/>
    <Relationship TargetMode="External" Target="https://m.edsoo.ru/8bc26e9a" Type="http://schemas.openxmlformats.org/officeDocument/2006/relationships/hyperlink" Id="rId209"/>
    <Relationship TargetMode="External" Target="https://m.edsoo.ru/8bc2a7e8" Type="http://schemas.openxmlformats.org/officeDocument/2006/relationships/hyperlink" Id="rId210"/>
    <Relationship TargetMode="External" Target="https://m.edsoo.ru/8bc2aa04" Type="http://schemas.openxmlformats.org/officeDocument/2006/relationships/hyperlink" Id="rId211"/>
    <Relationship TargetMode="External" Target="https://m.edsoo.ru/8bc2abbc" Type="http://schemas.openxmlformats.org/officeDocument/2006/relationships/hyperlink" Id="rId212"/>
    <Relationship TargetMode="External" Target="https://m.edsoo.ru/8bc2ad6a" Type="http://schemas.openxmlformats.org/officeDocument/2006/relationships/hyperlink" Id="rId213"/>
    <Relationship TargetMode="External" Target="https://m.edsoo.ru/8bc2aee6" Type="http://schemas.openxmlformats.org/officeDocument/2006/relationships/hyperlink" Id="rId214"/>
    <Relationship TargetMode="External" Target="https://m.edsoo.ru/8bc2b06c" Type="http://schemas.openxmlformats.org/officeDocument/2006/relationships/hyperlink" Id="rId215"/>
    <Relationship TargetMode="External" Target="https://m.edsoo.ru/8bc2b1fc" Type="http://schemas.openxmlformats.org/officeDocument/2006/relationships/hyperlink" Id="rId216"/>
    <Relationship TargetMode="External" Target="https://m.edsoo.ru/8bc2b3be" Type="http://schemas.openxmlformats.org/officeDocument/2006/relationships/hyperlink" Id="rId217"/>
    <Relationship TargetMode="External" Target="https://m.edsoo.ru/8bc2b4e0" Type="http://schemas.openxmlformats.org/officeDocument/2006/relationships/hyperlink" Id="rId218"/>
    <Relationship TargetMode="External" Target="https://m.edsoo.ru/8bc2b706" Type="http://schemas.openxmlformats.org/officeDocument/2006/relationships/hyperlink" Id="rId219"/>
    <Relationship TargetMode="External" Target="https://m.edsoo.ru/8bc2b81e" Type="http://schemas.openxmlformats.org/officeDocument/2006/relationships/hyperlink" Id="rId220"/>
    <Relationship TargetMode="External" Target="https://m.edsoo.ru/8bc2bb52" Type="http://schemas.openxmlformats.org/officeDocument/2006/relationships/hyperlink" Id="rId221"/>
    <Relationship TargetMode="External" Target="https://m.edsoo.ru/8bc2c124" Type="http://schemas.openxmlformats.org/officeDocument/2006/relationships/hyperlink" Id="rId222"/>
    <Relationship TargetMode="External" Target="https://m.edsoo.ru/8bc2c354" Type="http://schemas.openxmlformats.org/officeDocument/2006/relationships/hyperlink" Id="rId223"/>
    <Relationship TargetMode="External" Target="https://m.edsoo.ru/8bc2c4e4" Type="http://schemas.openxmlformats.org/officeDocument/2006/relationships/hyperlink" Id="rId224"/>
    <Relationship TargetMode="External" Target="https://m.edsoo.ru/8bc2c61a" Type="http://schemas.openxmlformats.org/officeDocument/2006/relationships/hyperlink" Id="rId225"/>
    <Relationship TargetMode="External" Target="https://m.edsoo.ru/8bc2c732" Type="http://schemas.openxmlformats.org/officeDocument/2006/relationships/hyperlink" Id="rId226"/>
    <Relationship TargetMode="External" Target="https://m.edsoo.ru/8bc2c84a" Type="http://schemas.openxmlformats.org/officeDocument/2006/relationships/hyperlink" Id="rId227"/>
    <Relationship TargetMode="External" Target="https://m.edsoo.ru/8bc2c976" Type="http://schemas.openxmlformats.org/officeDocument/2006/relationships/hyperlink" Id="rId228"/>
    <Relationship TargetMode="External" Target="https://m.edsoo.ru/8bc2cba6" Type="http://schemas.openxmlformats.org/officeDocument/2006/relationships/hyperlink" Id="rId229"/>
    <Relationship TargetMode="External" Target="https://m.edsoo.ru/8bc2ce58" Type="http://schemas.openxmlformats.org/officeDocument/2006/relationships/hyperlink" Id="rId230"/>
    <Relationship TargetMode="External" Target="https://m.edsoo.ru/8bc2cf70" Type="http://schemas.openxmlformats.org/officeDocument/2006/relationships/hyperlink" Id="rId231"/>
    <Relationship TargetMode="External" Target="https://m.edsoo.ru/8bc2d092" Type="http://schemas.openxmlformats.org/officeDocument/2006/relationships/hyperlink" Id="rId232"/>
    <Relationship TargetMode="External" Target="https://m.edsoo.ru/8bc2d1be" Type="http://schemas.openxmlformats.org/officeDocument/2006/relationships/hyperlink" Id="rId233"/>
    <Relationship TargetMode="External" Target="https://m.edsoo.ru/8bc2d2e0" Type="http://schemas.openxmlformats.org/officeDocument/2006/relationships/hyperlink" Id="rId234"/>
    <Relationship TargetMode="External" Target="https://m.edsoo.ru/8bc2d420" Type="http://schemas.openxmlformats.org/officeDocument/2006/relationships/hyperlink" Id="rId235"/>
    <Relationship TargetMode="External" Target="https://m.edsoo.ru/8bc2d538" Type="http://schemas.openxmlformats.org/officeDocument/2006/relationships/hyperlink" Id="rId236"/>
    <Relationship TargetMode="External" Target="https://m.edsoo.ru/8bc2d6dc" Type="http://schemas.openxmlformats.org/officeDocument/2006/relationships/hyperlink" Id="rId237"/>
    <Relationship TargetMode="External" Target="https://m.edsoo.ru/8bc2d7e0" Type="http://schemas.openxmlformats.org/officeDocument/2006/relationships/hyperlink" Id="rId238"/>
    <Relationship TargetMode="External" Target="https://m.edsoo.ru/8bc2d920" Type="http://schemas.openxmlformats.org/officeDocument/2006/relationships/hyperlink" Id="rId239"/>
    <Relationship TargetMode="External" Target="https://m.edsoo.ru/8bc2db82" Type="http://schemas.openxmlformats.org/officeDocument/2006/relationships/hyperlink" Id="rId240"/>
    <Relationship TargetMode="External" Target="https://m.edsoo.ru/8bc2db82" Type="http://schemas.openxmlformats.org/officeDocument/2006/relationships/hyperlink" Id="rId241"/>
    <Relationship TargetMode="External" Target="https://m.edsoo.ru/8bc2de7a" Type="http://schemas.openxmlformats.org/officeDocument/2006/relationships/hyperlink" Id="rId242"/>
    <Relationship TargetMode="External" Target="https://m.edsoo.ru/8bc2dfa6" Type="http://schemas.openxmlformats.org/officeDocument/2006/relationships/hyperlink" Id="rId243"/>
    <Relationship TargetMode="External" Target="https://m.edsoo.ru/8bc2e0c8" Type="http://schemas.openxmlformats.org/officeDocument/2006/relationships/hyperlink" Id="rId244"/>
    <Relationship TargetMode="External" Target="https://m.edsoo.ru/8bc2e28a" Type="http://schemas.openxmlformats.org/officeDocument/2006/relationships/hyperlink" Id="rId245"/>
    <Relationship TargetMode="External" Target="https://m.edsoo.ru/8bc2e3ac" Type="http://schemas.openxmlformats.org/officeDocument/2006/relationships/hyperlink" Id="rId246"/>
    <Relationship TargetMode="External" Target="https://m.edsoo.ru/8bc2e5d2" Type="http://schemas.openxmlformats.org/officeDocument/2006/relationships/hyperlink" Id="rId247"/>
    <Relationship TargetMode="External" Target="https://m.edsoo.ru/8bc2e4ba" Type="http://schemas.openxmlformats.org/officeDocument/2006/relationships/hyperlink" Id="rId248"/>
    <Relationship TargetMode="External" Target="https://m.edsoo.ru/8bc2e6e0" Type="http://schemas.openxmlformats.org/officeDocument/2006/relationships/hyperlink" Id="rId249"/>
    <Relationship TargetMode="External" Target="https://m.edsoo.ru/8bc2e7f8" Type="http://schemas.openxmlformats.org/officeDocument/2006/relationships/hyperlink" Id="rId250"/>
    <Relationship TargetMode="External" Target="https://m.edsoo.ru/8bc2e924" Type="http://schemas.openxmlformats.org/officeDocument/2006/relationships/hyperlink" Id="rId251"/>
    <Relationship TargetMode="External" Target="https://m.edsoo.ru/8bc2eb5e" Type="http://schemas.openxmlformats.org/officeDocument/2006/relationships/hyperlink" Id="rId252"/>
    <Relationship TargetMode="External" Target="https://m.edsoo.ru/8bc2ec8a" Type="http://schemas.openxmlformats.org/officeDocument/2006/relationships/hyperlink" Id="rId253"/>
    <Relationship TargetMode="External" Target="https://m.edsoo.ru/8bc2edf2" Type="http://schemas.openxmlformats.org/officeDocument/2006/relationships/hyperlink" Id="rId254"/>
    <Relationship TargetMode="External" Target="https://m.edsoo.ru/8bc2f036" Type="http://schemas.openxmlformats.org/officeDocument/2006/relationships/hyperlink" Id="rId255"/>
    <Relationship TargetMode="External" Target="https://m.edsoo.ru/8bc2f54a" Type="http://schemas.openxmlformats.org/officeDocument/2006/relationships/hyperlink" Id="rId256"/>
    <Relationship TargetMode="External" Target="https://m.edsoo.ru/8bc2f6ee" Type="http://schemas.openxmlformats.org/officeDocument/2006/relationships/hyperlink" Id="rId257"/>
    <Relationship TargetMode="External" Target="https://m.edsoo.ru/8bc2f824" Type="http://schemas.openxmlformats.org/officeDocument/2006/relationships/hyperlink" Id="rId258"/>
    <Relationship TargetMode="External" Target="https://m.edsoo.ru/8bc2f932" Type="http://schemas.openxmlformats.org/officeDocument/2006/relationships/hyperlink" Id="rId259"/>
    <Relationship TargetMode="External" Target="https://m.edsoo.ru/8bc2fa54" Type="http://schemas.openxmlformats.org/officeDocument/2006/relationships/hyperlink" Id="rId260"/>
    <Relationship TargetMode="External" Target="https://m.edsoo.ru/8bc2fb6c" Type="http://schemas.openxmlformats.org/officeDocument/2006/relationships/hyperlink" Id="rId261"/>
    <Relationship TargetMode="External" Target="https://m.edsoo.ru/8bc2fc8e" Type="http://schemas.openxmlformats.org/officeDocument/2006/relationships/hyperlink" Id="rId262"/>
    <Relationship TargetMode="External" Target="https://m.edsoo.ru/8bc2fda6" Type="http://schemas.openxmlformats.org/officeDocument/2006/relationships/hyperlink" Id="rId263"/>
    <Relationship TargetMode="External" Target="https://m.edsoo.ru/8bc2fec8" Type="http://schemas.openxmlformats.org/officeDocument/2006/relationships/hyperlink" Id="rId264"/>
    <Relationship TargetMode="External" Target="https://m.edsoo.ru/8bc3004e" Type="http://schemas.openxmlformats.org/officeDocument/2006/relationships/hyperlink" Id="rId265"/>
    <Relationship TargetMode="External" Target="https://m.edsoo.ru/8bc30170" Type="http://schemas.openxmlformats.org/officeDocument/2006/relationships/hyperlink" Id="rId266"/>
    <Relationship TargetMode="External" Target="https://m.edsoo.ru/8bc30288" Type="http://schemas.openxmlformats.org/officeDocument/2006/relationships/hyperlink" Id="rId267"/>
    <Relationship TargetMode="External" Target="https://m.edsoo.ru/8bc303aa" Type="http://schemas.openxmlformats.org/officeDocument/2006/relationships/hyperlink" Id="rId268"/>
    <Relationship TargetMode="External" Target="https://m.edsoo.ru/8bc30620" Type="http://schemas.openxmlformats.org/officeDocument/2006/relationships/hyperlink" Id="rId269"/>
    <Relationship TargetMode="External" Target="https://m.edsoo.ru/8bc30cf6" Type="http://schemas.openxmlformats.org/officeDocument/2006/relationships/hyperlink" Id="rId270"/>
    <Relationship TargetMode="External" Target="https://m.edsoo.ru/8bc30f1c" Type="http://schemas.openxmlformats.org/officeDocument/2006/relationships/hyperlink" Id="rId271"/>
    <Relationship TargetMode="External" Target="https://m.edsoo.ru/8bc310de" Type="http://schemas.openxmlformats.org/officeDocument/2006/relationships/hyperlink" Id="rId272"/>
    <Relationship TargetMode="External" Target="https://m.edsoo.ru/8bc3132c" Type="http://schemas.openxmlformats.org/officeDocument/2006/relationships/hyperlink" Id="rId273"/>
    <Relationship TargetMode="External" Target="https://m.edsoo.ru/8bc3155c" Type="http://schemas.openxmlformats.org/officeDocument/2006/relationships/hyperlink" Id="rId274"/>
    <Relationship TargetMode="External" Target="https://m.edsoo.ru/8bc316d8" Type="http://schemas.openxmlformats.org/officeDocument/2006/relationships/hyperlink" Id="rId275"/>
    <Relationship TargetMode="External" Target="https://m.edsoo.ru/8bc317f0" Type="http://schemas.openxmlformats.org/officeDocument/2006/relationships/hyperlink" Id="rId276"/>
    <Relationship TargetMode="External" Target="https://m.edsoo.ru/8bc31d9a" Type="http://schemas.openxmlformats.org/officeDocument/2006/relationships/hyperlink" Id="rId277"/>
    <Relationship TargetMode="External" Target="https://m.edsoo.ru/8bc323b2" Type="http://schemas.openxmlformats.org/officeDocument/2006/relationships/hyperlink" Id="rId278"/>
    <Relationship TargetMode="External" Target="https://m.edsoo.ru/8bc32574" Type="http://schemas.openxmlformats.org/officeDocument/2006/relationships/hyperlink" Id="rId279"/>
    <Relationship TargetMode="External" Target="https://m.edsoo.ru/8bc3270e" Type="http://schemas.openxmlformats.org/officeDocument/2006/relationships/hyperlink" Id="rId280"/>
    <Relationship TargetMode="External" Target="https://m.edsoo.ru/8bc32e66" Type="http://schemas.openxmlformats.org/officeDocument/2006/relationships/hyperlink" Id="rId281"/>
    <Relationship TargetMode="External" Target="https://m.edsoo.ru/8bc3358c" Type="http://schemas.openxmlformats.org/officeDocument/2006/relationships/hyperlink" Id="rId282"/>
    <Relationship TargetMode="External" Target="https://m.edsoo.ru/8bc338b6" Type="http://schemas.openxmlformats.org/officeDocument/2006/relationships/hyperlink" Id="rId283"/>
    <Relationship TargetMode="External" Target="https://m.edsoo.ru/8bc340ae" Type="http://schemas.openxmlformats.org/officeDocument/2006/relationships/hyperlink" Id="rId284"/>
    <Relationship TargetMode="External" Target="https://m.edsoo.ru/8bc3420c" Type="http://schemas.openxmlformats.org/officeDocument/2006/relationships/hyperlink" Id="rId285"/>
    <Relationship TargetMode="External" Target="https://m.edsoo.ru/8bc33fa0" Type="http://schemas.openxmlformats.org/officeDocument/2006/relationships/hyperlink" Id="rId286"/>
    <Relationship TargetMode="External" Target="https://m.edsoo.ru/8bc34310" Type="http://schemas.openxmlformats.org/officeDocument/2006/relationships/hyperlink" Id="rId287"/>
    <Relationship TargetMode="External" Target="https://m.edsoo.ru/8bc34428" Type="http://schemas.openxmlformats.org/officeDocument/2006/relationships/hyperlink" Id="rId288"/>
    <Relationship TargetMode="External" Target="https://m.edsoo.ru/8bc3464e" Type="http://schemas.openxmlformats.org/officeDocument/2006/relationships/hyperlink" Id="rId289"/>
    <Relationship TargetMode="External" Target="https://m.edsoo.ru/8bc3475c" Type="http://schemas.openxmlformats.org/officeDocument/2006/relationships/hyperlink" Id="rId290"/>
    <Relationship TargetMode="External" Target="https://m.edsoo.ru/8bc34860" Type="http://schemas.openxmlformats.org/officeDocument/2006/relationships/hyperlink" Id="rId291"/>
    <Relationship TargetMode="External" Target="https://m.edsoo.ru/8bc34d60" Type="http://schemas.openxmlformats.org/officeDocument/2006/relationships/hyperlink" Id="rId292"/>
    <Relationship TargetMode="External" Target="https://m.edsoo.ru/8bc34e6e" Type="http://schemas.openxmlformats.org/officeDocument/2006/relationships/hyperlink" Id="rId293"/>
    <Relationship TargetMode="External" Target="https://m.edsoo.ru/8bc350a8" Type="http://schemas.openxmlformats.org/officeDocument/2006/relationships/hyperlink" Id="rId294"/>
    <Relationship TargetMode="External" Target="https://m.edsoo.ru/8bc352ba" Type="http://schemas.openxmlformats.org/officeDocument/2006/relationships/hyperlink" Id="rId295"/>
    <Relationship TargetMode="External" Target="https://m.edsoo.ru/8bc3542c" Type="http://schemas.openxmlformats.org/officeDocument/2006/relationships/hyperlink" Id="rId296"/>
    <Relationship TargetMode="External" Target="https://m.edsoo.ru/8bc35544" Type="http://schemas.openxmlformats.org/officeDocument/2006/relationships/hyperlink" Id="rId297"/>
    <Relationship TargetMode="External" Target="https://m.edsoo.ru/8bc3565c" Type="http://schemas.openxmlformats.org/officeDocument/2006/relationships/hyperlink" Id="rId298"/>
    <Relationship TargetMode="External" Target="https://m.edsoo.ru/8bc35774" Type="http://schemas.openxmlformats.org/officeDocument/2006/relationships/hyperlink" Id="rId299"/>
    <Relationship TargetMode="External" Target="https://m.edsoo.ru/8bc35878" Type="http://schemas.openxmlformats.org/officeDocument/2006/relationships/hyperlink" Id="rId300"/>
    <Relationship TargetMode="External" Target="https://m.edsoo.ru/8bc35990" Type="http://schemas.openxmlformats.org/officeDocument/2006/relationships/hyperlink" Id="rId301"/>
    <Relationship TargetMode="External" Target="https://m.edsoo.ru/8bc35c06" Type="http://schemas.openxmlformats.org/officeDocument/2006/relationships/hyperlink" Id="rId302"/>
    <Relationship TargetMode="External" Target="https://m.edsoo.ru/8bc35e2c" Type="http://schemas.openxmlformats.org/officeDocument/2006/relationships/hyperlink" Id="rId303"/>
    <Relationship TargetMode="External" Target="https://m.edsoo.ru/8bc35a94" Type="http://schemas.openxmlformats.org/officeDocument/2006/relationships/hyperlink" Id="rId304"/>
    <Relationship TargetMode="External" Target="https://m.edsoo.ru/8bc35f3a" Type="http://schemas.openxmlformats.org/officeDocument/2006/relationships/hyperlink" Id="rId305"/>
    <Relationship TargetMode="External" Target="https://m.edsoo.ru/8bc36520" Type="http://schemas.openxmlformats.org/officeDocument/2006/relationships/hyperlink" Id="rId306"/>
    <Relationship TargetMode="External" Target="https://m.edsoo.ru/8bc36656" Type="http://schemas.openxmlformats.org/officeDocument/2006/relationships/hyperlink" Id="rId307"/>
    <Relationship TargetMode="External" Target="https://m.edsoo.ru/8bc36f52" Type="http://schemas.openxmlformats.org/officeDocument/2006/relationships/hyperlink" Id="rId308"/>
    <Relationship TargetMode="External" Target="https://m.edsoo.ru/8bc3706a" Type="http://schemas.openxmlformats.org/officeDocument/2006/relationships/hyperlink" Id="rId309"/>
    <Relationship TargetMode="External" Target="https://m.edsoo.ru/8bc3678c" Type="http://schemas.openxmlformats.org/officeDocument/2006/relationships/hyperlink" Id="rId310"/>
    <Relationship TargetMode="External" Target="https://m.edsoo.ru/8bc368ae" Type="http://schemas.openxmlformats.org/officeDocument/2006/relationships/hyperlink" Id="rId311"/>
    <Relationship TargetMode="External" Target="https://m.edsoo.ru/8bc3626e" Type="http://schemas.openxmlformats.org/officeDocument/2006/relationships/hyperlink" Id="rId312"/>
    <Relationship TargetMode="External" Target="https://m.edsoo.ru/8bc369ee" Type="http://schemas.openxmlformats.org/officeDocument/2006/relationships/hyperlink" Id="rId313"/>
    <Relationship TargetMode="External" Target="https://m.edsoo.ru/8bc36b60" Type="http://schemas.openxmlformats.org/officeDocument/2006/relationships/hyperlink" Id="rId314"/>
    <Relationship TargetMode="External" Target="https://m.edsoo.ru/8bc37bdc" Type="http://schemas.openxmlformats.org/officeDocument/2006/relationships/hyperlink" Id="rId315"/>
    <Relationship TargetMode="External" Target="https://m.edsoo.ru/8bc373f8" Type="http://schemas.openxmlformats.org/officeDocument/2006/relationships/hyperlink" Id="rId316"/>
    <Relationship TargetMode="External" Target="https://m.edsoo.ru/8bc375a6" Type="http://schemas.openxmlformats.org/officeDocument/2006/relationships/hyperlink" Id="rId317"/>
    <Relationship TargetMode="External" Target="https://m.edsoo.ru/8bc3798e" Type="http://schemas.openxmlformats.org/officeDocument/2006/relationships/hyperlink" Id="rId318"/>
    <Relationship TargetMode="External" Target="https://m.edsoo.ru/8bc37a9c" Type="http://schemas.openxmlformats.org/officeDocument/2006/relationships/hyperlink" Id="rId319"/>
    <Relationship TargetMode="External" Target="https://m.edsoo.ru/8bc3851e" Type="http://schemas.openxmlformats.org/officeDocument/2006/relationships/hyperlink" Id="rId320"/>
    <Relationship TargetMode="External" Target="https://m.edsoo.ru/8bc38672" Type="http://schemas.openxmlformats.org/officeDocument/2006/relationships/hyperlink" Id="rId321"/>
    <Relationship TargetMode="External" Target="https://m.edsoo.ru/8bc38a64" Type="http://schemas.openxmlformats.org/officeDocument/2006/relationships/hyperlink" Id="rId322"/>
    <Relationship TargetMode="External" Target="https://m.edsoo.ru/8bc3808c" Type="http://schemas.openxmlformats.org/officeDocument/2006/relationships/hyperlink" Id="rId323"/>
    <Relationship TargetMode="External" Target="https://m.edsoo.ru/8bc3819a" Type="http://schemas.openxmlformats.org/officeDocument/2006/relationships/hyperlink" Id="rId324"/>
    <Relationship TargetMode="External" Target="https://m.edsoo.ru/8bc382bc" Type="http://schemas.openxmlformats.org/officeDocument/2006/relationships/hyperlink" Id="rId325"/>
    <Relationship TargetMode="External" Target="https://m.edsoo.ru/8bc38c94" Type="http://schemas.openxmlformats.org/officeDocument/2006/relationships/hyperlink" Id="rId326"/>
    <Relationship TargetMode="External" Target="https://m.edsoo.ru/8bc38e06" Type="http://schemas.openxmlformats.org/officeDocument/2006/relationships/hyperlink" Id="rId327"/>
    <Relationship TargetMode="External" Target="https://m.edsoo.ru/8bc38f78" Type="http://schemas.openxmlformats.org/officeDocument/2006/relationships/hyperlink" Id="rId328"/>
    <Relationship TargetMode="External" Target="https://m.edsoo.ru/8bc3909a" Type="http://schemas.openxmlformats.org/officeDocument/2006/relationships/hyperlink" Id="rId329"/>
    <Relationship TargetMode="External" Target="https://m.edsoo.ru/8bc391bc" Type="http://schemas.openxmlformats.org/officeDocument/2006/relationships/hyperlink" Id="rId330"/>
    <Relationship TargetMode="External" Target="https://m.edsoo.ru/8bc39b1c" Type="http://schemas.openxmlformats.org/officeDocument/2006/relationships/hyperlink" Id="rId331"/>
    <Relationship TargetMode="External" Target="https://m.edsoo.ru/8bc39c70" Type="http://schemas.openxmlformats.org/officeDocument/2006/relationships/hyperlink" Id="rId332"/>
    <Relationship TargetMode="External" Target="https://m.edsoo.ru/8bc3a210" Type="http://schemas.openxmlformats.org/officeDocument/2006/relationships/hyperlink" Id="rId333"/>
    <Relationship TargetMode="External" Target="https://m.edsoo.ru/8bc39fd6" Type="http://schemas.openxmlformats.org/officeDocument/2006/relationships/hyperlink" Id="rId334"/>
    <Relationship TargetMode="External" Target="https://m.edsoo.ru/8bc39d9c" Type="http://schemas.openxmlformats.org/officeDocument/2006/relationships/hyperlink" Id="rId335"/>
    <Relationship TargetMode="External" Target="https://m.edsoo.ru/8bc39eb4" Type="http://schemas.openxmlformats.org/officeDocument/2006/relationships/hyperlink" Id="rId336"/>
    <Relationship TargetMode="External" Target="https://m.edsoo.ru/8bc3a3b4" Type="http://schemas.openxmlformats.org/officeDocument/2006/relationships/hyperlink" Id="rId337"/>
    <Relationship TargetMode="External" Target="https://m.edsoo.ru/8bc3a5da" Type="http://schemas.openxmlformats.org/officeDocument/2006/relationships/hyperlink" Id="rId338"/>
    <Relationship TargetMode="External" Target="https://m.edsoo.ru/8bc3a6f2" Type="http://schemas.openxmlformats.org/officeDocument/2006/relationships/hyperlink" Id="rId339"/>
    <Relationship TargetMode="External" Target="https://m.edsoo.ru/8bc3a7f6" Type="http://schemas.openxmlformats.org/officeDocument/2006/relationships/hyperlink" Id="rId340"/>
    <Relationship TargetMode="External" Target="https://m.edsoo.ru/8bc3a922" Type="http://schemas.openxmlformats.org/officeDocument/2006/relationships/hyperlink" Id="rId341"/>
    <Relationship TargetMode="External" Target="https://m.edsoo.ru/8bc3aa58" Type="http://schemas.openxmlformats.org/officeDocument/2006/relationships/hyperlink" Id="rId342"/>
    <Relationship TargetMode="External" Target="https://m.edsoo.ru/8bc3b6ba" Type="http://schemas.openxmlformats.org/officeDocument/2006/relationships/hyperlink" Id="rId343"/>
    <Relationship TargetMode="External" Target="https://m.edsoo.ru/8bc3b7dc" Type="http://schemas.openxmlformats.org/officeDocument/2006/relationships/hyperlink" Id="rId344"/>
    <Relationship TargetMode="External" Target="https://m.edsoo.ru/8bc3ace2" Type="http://schemas.openxmlformats.org/officeDocument/2006/relationships/hyperlink" Id="rId345"/>
    <Relationship TargetMode="External" Target="https://m.edsoo.ru/8bc3b2f0" Type="http://schemas.openxmlformats.org/officeDocument/2006/relationships/hyperlink" Id="rId346"/>
    <Relationship TargetMode="External" Target="https://m.edsoo.ru/8bc3b19c" Type="http://schemas.openxmlformats.org/officeDocument/2006/relationships/hyperlink" Id="rId347"/>
    <Relationship TargetMode="External" Target="https://m.edsoo.ru/8bc3b53e" Type="http://schemas.openxmlformats.org/officeDocument/2006/relationships/hyperlink" Id="rId348"/>
    <Relationship TargetMode="External" Target="https://m.edsoo.ru/8bc3ba0c" Type="http://schemas.openxmlformats.org/officeDocument/2006/relationships/hyperlink" Id="rId349"/>
    <Relationship TargetMode="External" Target="https://m.edsoo.ru/8bc3be9e" Type="http://schemas.openxmlformats.org/officeDocument/2006/relationships/hyperlink" Id="rId350"/>
    <Relationship TargetMode="External" Target="https://m.edsoo.ru/8bc3c57e" Type="http://schemas.openxmlformats.org/officeDocument/2006/relationships/hyperlink" Id="rId351"/>
    <Relationship TargetMode="External" Target="https://m.edsoo.ru/8bc3c7cc" Type="http://schemas.openxmlformats.org/officeDocument/2006/relationships/hyperlink" Id="rId352"/>
    <Relationship TargetMode="External" Target="https://m.edsoo.ru/8bc3c06a" Type="http://schemas.openxmlformats.org/officeDocument/2006/relationships/hyperlink" Id="rId353"/>
    <Relationship TargetMode="External" Target="https://m.edsoo.ru/8bc3c984" Type="http://schemas.openxmlformats.org/officeDocument/2006/relationships/hyperlink" Id="rId354"/>
    <Relationship TargetMode="External" Target="https://m.edsoo.ru/8bc3cc68" Type="http://schemas.openxmlformats.org/officeDocument/2006/relationships/hyperlink" Id="rId355"/>
    <Relationship TargetMode="External" Target="https://m.edsoo.ru/8bc3cfa6" Type="http://schemas.openxmlformats.org/officeDocument/2006/relationships/hyperlink" Id="rId356"/>
    <Relationship TargetMode="External" Target="https://m.edsoo.ru/8bc3d604" Type="http://schemas.openxmlformats.org/officeDocument/2006/relationships/hyperlink" Id="rId357"/>
    <Relationship TargetMode="External" Target="https://m.edsoo.ru/8bc3d1cc" Type="http://schemas.openxmlformats.org/officeDocument/2006/relationships/hyperlink" Id="rId358"/>
    <Relationship TargetMode="External" Target="https://m.edsoo.ru/8bc3d32a" Type="http://schemas.openxmlformats.org/officeDocument/2006/relationships/hyperlink" Id="rId359"/>
    <Relationship TargetMode="External" Target="https://m.edsoo.ru/8bc3d44c" Type="http://schemas.openxmlformats.org/officeDocument/2006/relationships/hyperlink" Id="rId360"/>
    <Relationship TargetMode="External" Target="https://m.edsoo.ru/8bc3d94c" Type="http://schemas.openxmlformats.org/officeDocument/2006/relationships/hyperlink" Id="rId361"/>
    <Relationship TargetMode="External" Target="https://m.edsoo.ru/8bc3db22" Type="http://schemas.openxmlformats.org/officeDocument/2006/relationships/hyperlink" Id="rId362"/>
    <Relationship TargetMode="External" Target="https://m.edsoo.ru/8bc3dcc6" Type="http://schemas.openxmlformats.org/officeDocument/2006/relationships/hyperlink" Id="rId363"/>
    <Relationship TargetMode="External" Target="https://m.edsoo.ru/8bc3de56" Type="http://schemas.openxmlformats.org/officeDocument/2006/relationships/hyperlink" Id="rId364"/>
    <Relationship TargetMode="External" Target="https://m.edsoo.ru/8bc3df82" Type="http://schemas.openxmlformats.org/officeDocument/2006/relationships/hyperlink" Id="rId365"/>
    <Relationship TargetMode="External" Target="https://m.edsoo.ru/8bc3e356" Type="http://schemas.openxmlformats.org/officeDocument/2006/relationships/hyperlink" Id="rId366"/>
    <Relationship TargetMode="External" Target="https://m.edsoo.ru/8bc3e450" Type="http://schemas.openxmlformats.org/officeDocument/2006/relationships/hyperlink" Id="rId367"/>
    <Relationship TargetMode="External" Target="https://m.edsoo.ru/8bc3e55e" Type="http://schemas.openxmlformats.org/officeDocument/2006/relationships/hyperlink" Id="rId368"/>
    <Relationship TargetMode="External" Target="https://m.edsoo.ru/8bc3f0f8" Type="http://schemas.openxmlformats.org/officeDocument/2006/relationships/hyperlink" Id="rId369"/>
    <Relationship TargetMode="External" Target="https://m.edsoo.ru/8bc3f256" Type="http://schemas.openxmlformats.org/officeDocument/2006/relationships/hyperlink" Id="rId370"/>
    <Relationship TargetMode="External" Target="https://m.edsoo.ru/8bc3f40e" Type="http://schemas.openxmlformats.org/officeDocument/2006/relationships/hyperlink" Id="rId371"/>
    <Relationship TargetMode="External" Target="https://m.edsoo.ru/8bc3d83e" Type="http://schemas.openxmlformats.org/officeDocument/2006/relationships/hyperlink" Id="rId372"/>
    <Relationship TargetMode="External" Target="https://m.edsoo.ru/8bc3eb80" Type="http://schemas.openxmlformats.org/officeDocument/2006/relationships/hyperlink" Id="rId373"/>
    <Relationship TargetMode="External" Target="https://m.edsoo.ru/8bc3ec8e" Type="http://schemas.openxmlformats.org/officeDocument/2006/relationships/hyperlink" Id="rId374"/>
    <Relationship TargetMode="External" Target="https://m.edsoo.ru/8bc3ede2" Type="http://schemas.openxmlformats.org/officeDocument/2006/relationships/hyperlink" Id="rId375"/>
    <Relationship TargetMode="External" Target="https://m.edsoo.ru/8bc392ca" Type="http://schemas.openxmlformats.org/officeDocument/2006/relationships/hyperlink" Id="rId376"/>
    <Relationship TargetMode="External" Target="https://m.edsoo.ru/8bc393d8" Type="http://schemas.openxmlformats.org/officeDocument/2006/relationships/hyperlink" Id="rId377"/>
    <Relationship TargetMode="External" Target="https://m.edsoo.ru/8bc3f6d4" Type="http://schemas.openxmlformats.org/officeDocument/2006/relationships/hyperlink" Id="rId378"/>
    <Relationship TargetMode="External" Target="https://m.edsoo.ru/8bc3f7e2" Type="http://schemas.openxmlformats.org/officeDocument/2006/relationships/hyperlink" Id="rId379"/>
    <Relationship TargetMode="External" Target="https://m.edsoo.ru/8bc3f8f0" Type="http://schemas.openxmlformats.org/officeDocument/2006/relationships/hyperlink" Id="rId380"/>
    <Relationship TargetMode="External" Target="https://m.edsoo.ru/8bc3fb48" Type="http://schemas.openxmlformats.org/officeDocument/2006/relationships/hyperlink" Id="rId381"/>
    <Relationship TargetMode="External" Target="https://m.edsoo.ru/8bc3fcba" Type="http://schemas.openxmlformats.org/officeDocument/2006/relationships/hyperlink" Id="rId382"/>
    <Relationship TargetMode="External" Target="https://m.edsoo.ru/8bc3fddc" Type="http://schemas.openxmlformats.org/officeDocument/2006/relationships/hyperlink" Id="rId383"/>
    <Relationship TargetMode="External" Target="https://m.edsoo.ru/8bc3fef4" Type="http://schemas.openxmlformats.org/officeDocument/2006/relationships/hyperlink" Id="rId384"/>
    <Relationship TargetMode="External" Target="https://m.edsoo.ru/8bc40584" Type="http://schemas.openxmlformats.org/officeDocument/2006/relationships/hyperlink" Id="rId385"/>
    <Relationship TargetMode="External" Target="https://m.edsoo.ru/8bc40692" Type="http://schemas.openxmlformats.org/officeDocument/2006/relationships/hyperlink" Id="rId386"/>
    <Relationship TargetMode="External" Target="https://m.edsoo.ru/8bc40ae8" Type="http://schemas.openxmlformats.org/officeDocument/2006/relationships/hyperlink" Id="rId387"/>
    <Relationship TargetMode="External" Target="https://m.edsoo.ru/8bc40bec" Type="http://schemas.openxmlformats.org/officeDocument/2006/relationships/hyperlink" Id="rId388"/>
    <Relationship TargetMode="External" Target="https://m.edsoo.ru/8bc40f48" Type="http://schemas.openxmlformats.org/officeDocument/2006/relationships/hyperlink" Id="rId389"/>
    <Relationship TargetMode="External" Target="https://m.edsoo.ru/8bc4166e" Type="http://schemas.openxmlformats.org/officeDocument/2006/relationships/hyperlink" Id="rId390"/>
    <Relationship TargetMode="External" Target="https://m.edsoo.ru/8bc417a4" Type="http://schemas.openxmlformats.org/officeDocument/2006/relationships/hyperlink" Id="rId391"/>
    <Relationship TargetMode="External" Target="https://m.edsoo.ru/8bc418d0" Type="http://schemas.openxmlformats.org/officeDocument/2006/relationships/hyperlink" Id="rId392"/>
    <Relationship TargetMode="External" Target="https://m.edsoo.ru/8bc41aec" Type="http://schemas.openxmlformats.org/officeDocument/2006/relationships/hyperlink" Id="rId393"/>
    <Relationship TargetMode="External" Target="https://m.edsoo.ru/8bc41c18" Type="http://schemas.openxmlformats.org/officeDocument/2006/relationships/hyperlink" Id="rId394"/>
    <Relationship TargetMode="External" Target="https://m.edsoo.ru/8bc41fd8" Type="http://schemas.openxmlformats.org/officeDocument/2006/relationships/hyperlink" Id="rId395"/>
    <Relationship TargetMode="External" Target="https://m.edsoo.ru/8bc41d6c" Type="http://schemas.openxmlformats.org/officeDocument/2006/relationships/hyperlink" Id="rId396"/>
    <Relationship TargetMode="External" Target="https://m.edsoo.ru/8bc41ea2" Type="http://schemas.openxmlformats.org/officeDocument/2006/relationships/hyperlink" Id="rId397"/>
    <Relationship TargetMode="External" Target="https://m.edsoo.ru/8bc44328" Type="http://schemas.openxmlformats.org/officeDocument/2006/relationships/hyperlink" Id="rId398"/>
    <Relationship TargetMode="External" Target="https://m.edsoo.ru/8bc44580" Type="http://schemas.openxmlformats.org/officeDocument/2006/relationships/hyperlink" Id="rId399"/>
    <Relationship TargetMode="External" Target="https://m.edsoo.ru/8bc421fe" Type="http://schemas.openxmlformats.org/officeDocument/2006/relationships/hyperlink" Id="rId400"/>
    <Relationship TargetMode="External" Target="https://m.edsoo.ru/8bc42618" Type="http://schemas.openxmlformats.org/officeDocument/2006/relationships/hyperlink" Id="rId401"/>
    <Relationship TargetMode="External" Target="https://m.edsoo.ru/8bc4273a" Type="http://schemas.openxmlformats.org/officeDocument/2006/relationships/hyperlink" Id="rId402"/>
    <Relationship TargetMode="External" Target="https://m.edsoo.ru/8bc4285c" Type="http://schemas.openxmlformats.org/officeDocument/2006/relationships/hyperlink" Id="rId403"/>
    <Relationship TargetMode="External" Target="https://m.edsoo.ru/8bc4297e" Type="http://schemas.openxmlformats.org/officeDocument/2006/relationships/hyperlink" Id="rId404"/>
    <Relationship TargetMode="External" Target="https://m.edsoo.ru/8bc42b9a" Type="http://schemas.openxmlformats.org/officeDocument/2006/relationships/hyperlink" Id="rId405"/>
    <Relationship TargetMode="External" Target="https://m.edsoo.ru/8bc42d3e" Type="http://schemas.openxmlformats.org/officeDocument/2006/relationships/hyperlink" Id="rId406"/>
    <Relationship TargetMode="External" Target="https://m.edsoo.ru/8bc42e4c" Type="http://schemas.openxmlformats.org/officeDocument/2006/relationships/hyperlink" Id="rId407"/>
    <Relationship TargetMode="External" Target="https://m.edsoo.ru/8bc430ea" Type="http://schemas.openxmlformats.org/officeDocument/2006/relationships/hyperlink" Id="rId408"/>
    <Relationship TargetMode="External" Target="https://m.edsoo.ru/8bc4336a" Type="http://schemas.openxmlformats.org/officeDocument/2006/relationships/hyperlink" Id="rId409"/>
    <Relationship TargetMode="External" Target="https://m.edsoo.ru/8bc434be" Type="http://schemas.openxmlformats.org/officeDocument/2006/relationships/hyperlink" Id="rId410"/>
    <Relationship TargetMode="External" Target="https://m.edsoo.ru/8bc43658" Type="http://schemas.openxmlformats.org/officeDocument/2006/relationships/hyperlink" Id="rId411"/>
    <Relationship TargetMode="External" Target="https://m.edsoo.ru/8bc43770" Type="http://schemas.openxmlformats.org/officeDocument/2006/relationships/hyperlink" Id="rId412"/>
    <Relationship TargetMode="External" Target="https://m.edsoo.ru/8bc45fe8" Type="http://schemas.openxmlformats.org/officeDocument/2006/relationships/hyperlink" Id="rId413"/>
    <Relationship TargetMode="External" Target="https://m.edsoo.ru/8bc4387e" Type="http://schemas.openxmlformats.org/officeDocument/2006/relationships/hyperlink" Id="rId414"/>
    <Relationship TargetMode="External" Target="https://m.edsoo.ru/8bc43982" Type="http://schemas.openxmlformats.org/officeDocument/2006/relationships/hyperlink" Id="rId415"/>
    <Relationship TargetMode="External" Target="https://m.edsoo.ru/8bc43a9a" Type="http://schemas.openxmlformats.org/officeDocument/2006/relationships/hyperlink" Id="rId416"/>
    <Relationship TargetMode="External" Target="https://m.edsoo.ru/8bc43bb2" Type="http://schemas.openxmlformats.org/officeDocument/2006/relationships/hyperlink" Id="rId417"/>
    <Relationship TargetMode="External" Target="https://m.edsoo.ru/8bc43e3c" Type="http://schemas.openxmlformats.org/officeDocument/2006/relationships/hyperlink" Id="rId418"/>
    <Relationship TargetMode="External" Target="https://m.edsoo.ru/8bc43fcc" Type="http://schemas.openxmlformats.org/officeDocument/2006/relationships/hyperlink" Id="rId419"/>
    <Relationship TargetMode="External" Target="https://m.edsoo.ru/8bc440e4" Type="http://schemas.openxmlformats.org/officeDocument/2006/relationships/hyperlink" Id="rId420"/>
    <Relationship TargetMode="External" Target="https://m.edsoo.ru/8bc449ea" Type="http://schemas.openxmlformats.org/officeDocument/2006/relationships/hyperlink" Id="rId421"/>
    <Relationship TargetMode="External" Target="https://m.edsoo.ru/8bc44bca" Type="http://schemas.openxmlformats.org/officeDocument/2006/relationships/hyperlink" Id="rId422"/>
    <Relationship TargetMode="External" Target="https://m.edsoo.ru/8bc44d00" Type="http://schemas.openxmlformats.org/officeDocument/2006/relationships/hyperlink" Id="rId423"/>
    <Relationship TargetMode="External" Target="https://m.edsoo.ru/8bc44e0e" Type="http://schemas.openxmlformats.org/officeDocument/2006/relationships/hyperlink" Id="rId424"/>
    <Relationship TargetMode="External" Target="https://m.edsoo.ru/8bc45034" Type="http://schemas.openxmlformats.org/officeDocument/2006/relationships/hyperlink" Id="rId425"/>
    <Relationship TargetMode="External" Target="https://m.edsoo.ru/8bc4514c" Type="http://schemas.openxmlformats.org/officeDocument/2006/relationships/hyperlink" Id="rId426"/>
    <Relationship TargetMode="External" Target="https://m.edsoo.ru/8bc45264" Type="http://schemas.openxmlformats.org/officeDocument/2006/relationships/hyperlink" Id="rId427"/>
    <Relationship TargetMode="External" Target="https://m.edsoo.ru/8bc45372" Type="http://schemas.openxmlformats.org/officeDocument/2006/relationships/hyperlink" Id="rId428"/>
    <Relationship TargetMode="External" Target="https://m.edsoo.ru/8bc454f8" Type="http://schemas.openxmlformats.org/officeDocument/2006/relationships/hyperlink" Id="rId429"/>
    <Relationship TargetMode="External" Target="https://m.edsoo.ru/8bc4561a" Type="http://schemas.openxmlformats.org/officeDocument/2006/relationships/hyperlink" Id="rId430"/>
    <Relationship TargetMode="External" Target="https://m.edsoo.ru/8bc45a52" Type="http://schemas.openxmlformats.org/officeDocument/2006/relationships/hyperlink" Id="rId431"/>
    <Relationship TargetMode="External" Target="https://m.edsoo.ru/8bc45b92" Type="http://schemas.openxmlformats.org/officeDocument/2006/relationships/hyperlink" Id="rId432"/>
    <Relationship TargetMode="External" Target="https://m.edsoo.ru/8bc45ca0" Type="http://schemas.openxmlformats.org/officeDocument/2006/relationships/hyperlink" Id="rId433"/>
    <Relationship TargetMode="External" Target="https://m.edsoo.ru/8bc45dae" Type="http://schemas.openxmlformats.org/officeDocument/2006/relationships/hyperlink" Id="rId434"/>
    <Relationship TargetMode="External" Target="https://m.edsoo.ru/8bc45ed0" Type="http://schemas.openxmlformats.org/officeDocument/2006/relationships/hyperlink" Id="rId435"/>
    <Relationship TargetMode="External" Target="https://m.edsoo.ru/8bc46146" Type="http://schemas.openxmlformats.org/officeDocument/2006/relationships/hyperlink" Id="rId436"/>
    <Relationship TargetMode="External" Target="https://m.edsoo.ru/8bc46254" Type="http://schemas.openxmlformats.org/officeDocument/2006/relationships/hyperlink" Id="rId437"/>
    <Relationship TargetMode="External" Target="https://m.edsoo.ru/8bc4648e" Type="http://schemas.openxmlformats.org/officeDocument/2006/relationships/hyperlink" Id="rId438"/>
    <Relationship TargetMode="External" Target="https://m.edsoo.ru/8bc465a6" Type="http://schemas.openxmlformats.org/officeDocument/2006/relationships/hyperlink" Id="rId439"/>
    <Relationship TargetMode="External" Target="https://m.edsoo.ru/8bc466aa" Type="http://schemas.openxmlformats.org/officeDocument/2006/relationships/hyperlink" Id="rId440"/>
    <Relationship TargetMode="External" Target="https://m.edsoo.ru/8bc4636c" Type="http://schemas.openxmlformats.org/officeDocument/2006/relationships/hyperlink" Id="rId441"/>
    <Relationship TargetMode="External" Target="https://m.edsoo.ru/8bc467ae" Type="http://schemas.openxmlformats.org/officeDocument/2006/relationships/hyperlink" Id="rId442"/>
    <Relationship TargetMode="External" Target="https://m.edsoo.ru/8bc46a7e" Type="http://schemas.openxmlformats.org/officeDocument/2006/relationships/hyperlink" Id="rId443"/>
    <Relationship TargetMode="External" Target="https://m.edsoo.ru/8bc46c9a" Type="http://schemas.openxmlformats.org/officeDocument/2006/relationships/hyperlink" Id="rId444"/>
    <Relationship TargetMode="External" Target="https://m.edsoo.ru/8bc4749c" Type="http://schemas.openxmlformats.org/officeDocument/2006/relationships/hyperlink" Id="rId445"/>
    <Relationship TargetMode="External" Target="https://m.edsoo.ru/8bc46db2" Type="http://schemas.openxmlformats.org/officeDocument/2006/relationships/hyperlink" Id="rId446"/>
    <Relationship TargetMode="External" Target="https://m.edsoo.ru/8bc46ed4" Type="http://schemas.openxmlformats.org/officeDocument/2006/relationships/hyperlink" Id="rId447"/>
    <Relationship TargetMode="External" Target="https://m.edsoo.ru/8bc4728a" Type="http://schemas.openxmlformats.org/officeDocument/2006/relationships/hyperlink" Id="rId448"/>
    <Relationship TargetMode="External" Target="https://m.edsoo.ru/8bc47398" Type="http://schemas.openxmlformats.org/officeDocument/2006/relationships/hyperlink" Id="rId449"/>
    <Relationship TargetMode="External" Target="https://m.edsoo.ru/8bc408c2" Type="http://schemas.openxmlformats.org/officeDocument/2006/relationships/hyperlink" Id="rId450"/>
    <Relationship TargetMode="External" Target="https://m.edsoo.ru/8bc409d0" Type="http://schemas.openxmlformats.org/officeDocument/2006/relationships/hyperlink" Id="rId451"/>
    <Relationship TargetMode="External" Target="https://m.edsoo.ru/8bc475aa" Type="http://schemas.openxmlformats.org/officeDocument/2006/relationships/hyperlink" Id="rId452"/>
    <Relationship TargetMode="External" Target="https://m.edsoo.ru/8bc476c2" Type="http://schemas.openxmlformats.org/officeDocument/2006/relationships/hyperlink" Id="rId45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